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756A" w:rsidRPr="002F1785" w:rsidRDefault="002F1785" w:rsidP="00AD3AA5">
      <w:pPr>
        <w:pStyle w:val="Title"/>
        <w:bidi/>
        <w:ind w:left="-720"/>
        <w:jc w:val="both"/>
        <w:rPr>
          <w:rFonts w:cs="B Nazanin"/>
          <w:sz w:val="28"/>
          <w:szCs w:val="28"/>
        </w:rPr>
      </w:pPr>
      <w:r w:rsidRPr="002F1785">
        <w:rPr>
          <w:rFonts w:cs="B Nazanin"/>
          <w:sz w:val="28"/>
          <w:szCs w:val="28"/>
          <w:rtl/>
        </w:rPr>
        <w:t>خلاصه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از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برنامه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ملی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خودمراقبتی</w:t>
      </w:r>
    </w:p>
    <w:p w:rsidR="00E2756A" w:rsidRPr="002F1785" w:rsidRDefault="002F1785" w:rsidP="002F1785">
      <w:pPr>
        <w:pStyle w:val="Heading1"/>
        <w:bidi/>
        <w:ind w:left="-720"/>
        <w:jc w:val="both"/>
        <w:rPr>
          <w:rFonts w:cs="B Nazanin"/>
          <w:b w:val="0"/>
          <w:bCs w:val="0"/>
        </w:rPr>
      </w:pPr>
      <w:r w:rsidRPr="002F1785">
        <w:rPr>
          <w:rFonts w:cs="B Nazanin"/>
          <w:b w:val="0"/>
          <w:bCs w:val="0"/>
          <w:rtl/>
        </w:rPr>
        <w:t>مقدمه</w:t>
      </w:r>
    </w:p>
    <w:p w:rsidR="002F1785" w:rsidRDefault="002F1785" w:rsidP="002F1785">
      <w:pPr>
        <w:bidi/>
        <w:ind w:left="-720"/>
        <w:jc w:val="both"/>
        <w:rPr>
          <w:rFonts w:cs="B Nazanin"/>
          <w:sz w:val="28"/>
          <w:szCs w:val="28"/>
          <w:rtl/>
        </w:rPr>
      </w:pPr>
      <w:r w:rsidRPr="002F1785">
        <w:rPr>
          <w:rFonts w:cs="B Nazanin"/>
          <w:sz w:val="28"/>
          <w:szCs w:val="28"/>
          <w:rtl/>
        </w:rPr>
        <w:t>خودمراقبتی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به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معنای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مجموعه</w:t>
      </w:r>
      <w:r w:rsidRPr="002F1785">
        <w:rPr>
          <w:rFonts w:cs="B Nazanin"/>
          <w:sz w:val="28"/>
          <w:szCs w:val="28"/>
        </w:rPr>
        <w:t>‌</w:t>
      </w:r>
      <w:r w:rsidRPr="002F1785">
        <w:rPr>
          <w:rFonts w:cs="B Nazanin"/>
          <w:sz w:val="28"/>
          <w:szCs w:val="28"/>
          <w:rtl/>
        </w:rPr>
        <w:t>ای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از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رفتارها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و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اعمال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آگاهانه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و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هدفدار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است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که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افراد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برای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مراقبت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از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خود،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خانواده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و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جامعه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به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کار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می</w:t>
      </w:r>
      <w:r w:rsidRPr="002F1785">
        <w:rPr>
          <w:rFonts w:cs="B Nazanin"/>
          <w:sz w:val="28"/>
          <w:szCs w:val="28"/>
        </w:rPr>
        <w:t>‌</w:t>
      </w:r>
      <w:r w:rsidRPr="002F1785">
        <w:rPr>
          <w:rFonts w:cs="B Nazanin"/>
          <w:sz w:val="28"/>
          <w:szCs w:val="28"/>
          <w:rtl/>
        </w:rPr>
        <w:t>گیرند</w:t>
      </w:r>
      <w:r>
        <w:rPr>
          <w:rFonts w:cs="B Nazanin"/>
          <w:sz w:val="28"/>
          <w:szCs w:val="28"/>
        </w:rPr>
        <w:t xml:space="preserve">. </w:t>
      </w:r>
    </w:p>
    <w:p w:rsidR="002F1785" w:rsidRDefault="002F1785" w:rsidP="002F1785">
      <w:pPr>
        <w:bidi/>
        <w:ind w:left="-720"/>
        <w:jc w:val="both"/>
        <w:rPr>
          <w:rFonts w:cs="B Nazanin"/>
          <w:sz w:val="28"/>
          <w:szCs w:val="28"/>
          <w:rtl/>
        </w:rPr>
      </w:pPr>
      <w:r w:rsidRPr="002F1785">
        <w:rPr>
          <w:rFonts w:cs="B Nazanin"/>
          <w:sz w:val="28"/>
          <w:szCs w:val="28"/>
        </w:rPr>
        <w:t xml:space="preserve">    </w:t>
      </w:r>
      <w:r w:rsidRPr="002F1785">
        <w:rPr>
          <w:rFonts w:cs="B Nazanin"/>
          <w:sz w:val="28"/>
          <w:szCs w:val="28"/>
          <w:rtl/>
        </w:rPr>
        <w:t>این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اقدامات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می</w:t>
      </w:r>
      <w:r w:rsidRPr="002F1785">
        <w:rPr>
          <w:rFonts w:cs="B Nazanin"/>
          <w:sz w:val="28"/>
          <w:szCs w:val="28"/>
        </w:rPr>
        <w:t>‌</w:t>
      </w:r>
      <w:r w:rsidRPr="002F1785">
        <w:rPr>
          <w:rFonts w:cs="B Nazanin"/>
          <w:sz w:val="28"/>
          <w:szCs w:val="28"/>
          <w:rtl/>
        </w:rPr>
        <w:t>تواند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شامل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پیشگیری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از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بیماری</w:t>
      </w:r>
      <w:r w:rsidRPr="002F1785">
        <w:rPr>
          <w:rFonts w:cs="B Nazanin"/>
          <w:sz w:val="28"/>
          <w:szCs w:val="28"/>
        </w:rPr>
        <w:t>‌</w:t>
      </w:r>
      <w:r w:rsidRPr="002F1785">
        <w:rPr>
          <w:rFonts w:cs="B Nazanin"/>
          <w:sz w:val="28"/>
          <w:szCs w:val="28"/>
          <w:rtl/>
        </w:rPr>
        <w:t>ها،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حفظ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سلامت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جسمی،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روانی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و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اجتماعی،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مدیریت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بیماری</w:t>
      </w:r>
      <w:r w:rsidRPr="002F1785">
        <w:rPr>
          <w:rFonts w:cs="B Nazanin"/>
          <w:sz w:val="28"/>
          <w:szCs w:val="28"/>
        </w:rPr>
        <w:t>‌</w:t>
      </w:r>
      <w:r w:rsidRPr="002F1785">
        <w:rPr>
          <w:rFonts w:cs="B Nazanin"/>
          <w:sz w:val="28"/>
          <w:szCs w:val="28"/>
          <w:rtl/>
        </w:rPr>
        <w:t>های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مزمن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و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بازتوانی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پس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از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بیماری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باشد</w:t>
      </w:r>
      <w:r>
        <w:rPr>
          <w:rFonts w:cs="B Nazanin"/>
          <w:sz w:val="28"/>
          <w:szCs w:val="28"/>
        </w:rPr>
        <w:t xml:space="preserve">. </w:t>
      </w:r>
    </w:p>
    <w:p w:rsidR="002F1785" w:rsidRDefault="002F1785" w:rsidP="002F1785">
      <w:pPr>
        <w:bidi/>
        <w:ind w:left="-720"/>
        <w:jc w:val="both"/>
        <w:rPr>
          <w:rFonts w:cs="B Nazanin"/>
          <w:sz w:val="28"/>
          <w:szCs w:val="28"/>
          <w:rtl/>
        </w:rPr>
      </w:pPr>
      <w:r w:rsidRPr="002F1785">
        <w:rPr>
          <w:rFonts w:cs="B Nazanin"/>
          <w:sz w:val="28"/>
          <w:szCs w:val="28"/>
          <w:rtl/>
        </w:rPr>
        <w:t>نگاه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برنامه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ملی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خودمراقبتی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بر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این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است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که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سلامت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یک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فرآیند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جمعی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است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و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نه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صرفاً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فردی؛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بنابراین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مردم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باید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توانمند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شوند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تا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بتوانند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به</w:t>
      </w:r>
      <w:r w:rsidRPr="002F1785">
        <w:rPr>
          <w:rFonts w:cs="B Nazanin"/>
          <w:sz w:val="28"/>
          <w:szCs w:val="28"/>
        </w:rPr>
        <w:t>‌</w:t>
      </w:r>
      <w:r w:rsidRPr="002F1785">
        <w:rPr>
          <w:rFonts w:cs="B Nazanin"/>
          <w:sz w:val="28"/>
          <w:szCs w:val="28"/>
          <w:rtl/>
        </w:rPr>
        <w:t>طور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فعال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در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حفظ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و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ارتقای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سلامت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خود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و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جامعه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مشارکت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کنند</w:t>
      </w:r>
      <w:r>
        <w:rPr>
          <w:rFonts w:cs="B Nazanin"/>
          <w:sz w:val="28"/>
          <w:szCs w:val="28"/>
        </w:rPr>
        <w:t xml:space="preserve">. </w:t>
      </w:r>
    </w:p>
    <w:p w:rsidR="00E2756A" w:rsidRPr="002F1785" w:rsidRDefault="002F1785" w:rsidP="002F1785">
      <w:pPr>
        <w:bidi/>
        <w:ind w:left="-720"/>
        <w:jc w:val="both"/>
        <w:rPr>
          <w:rFonts w:cs="B Nazanin"/>
          <w:sz w:val="28"/>
          <w:szCs w:val="28"/>
        </w:rPr>
      </w:pPr>
      <w:r w:rsidRPr="002F1785">
        <w:rPr>
          <w:rFonts w:cs="B Nazanin"/>
          <w:sz w:val="28"/>
          <w:szCs w:val="28"/>
          <w:rtl/>
        </w:rPr>
        <w:t>در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این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راستا،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نقش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خانواده،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مدارس،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دانشگاه</w:t>
      </w:r>
      <w:r w:rsidRPr="002F1785">
        <w:rPr>
          <w:rFonts w:cs="B Nazanin"/>
          <w:sz w:val="28"/>
          <w:szCs w:val="28"/>
        </w:rPr>
        <w:t>‌</w:t>
      </w:r>
      <w:r w:rsidRPr="002F1785">
        <w:rPr>
          <w:rFonts w:cs="B Nazanin"/>
          <w:sz w:val="28"/>
          <w:szCs w:val="28"/>
          <w:rtl/>
        </w:rPr>
        <w:t>ها،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حوزه</w:t>
      </w:r>
      <w:r w:rsidRPr="002F1785">
        <w:rPr>
          <w:rFonts w:cs="B Nazanin"/>
          <w:sz w:val="28"/>
          <w:szCs w:val="28"/>
        </w:rPr>
        <w:t>‌</w:t>
      </w:r>
      <w:r w:rsidRPr="002F1785">
        <w:rPr>
          <w:rFonts w:cs="B Nazanin"/>
          <w:sz w:val="28"/>
          <w:szCs w:val="28"/>
          <w:rtl/>
        </w:rPr>
        <w:t>های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علمیه،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سازمان</w:t>
      </w:r>
      <w:r w:rsidRPr="002F1785">
        <w:rPr>
          <w:rFonts w:cs="B Nazanin"/>
          <w:sz w:val="28"/>
          <w:szCs w:val="28"/>
        </w:rPr>
        <w:t>‌</w:t>
      </w:r>
      <w:r w:rsidRPr="002F1785">
        <w:rPr>
          <w:rFonts w:cs="B Nazanin"/>
          <w:sz w:val="28"/>
          <w:szCs w:val="28"/>
          <w:rtl/>
        </w:rPr>
        <w:t>ها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و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شوراهای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محلی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بسیار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برجسته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است</w:t>
      </w:r>
      <w:r>
        <w:rPr>
          <w:rFonts w:cs="B Nazanin"/>
          <w:sz w:val="28"/>
          <w:szCs w:val="28"/>
        </w:rPr>
        <w:t xml:space="preserve">. </w:t>
      </w:r>
      <w:r>
        <w:rPr>
          <w:rFonts w:cs="B Nazanin"/>
          <w:sz w:val="28"/>
          <w:szCs w:val="28"/>
        </w:rPr>
        <w:br/>
      </w:r>
      <w:r w:rsidRPr="002F1785">
        <w:rPr>
          <w:rFonts w:cs="B Nazanin"/>
          <w:sz w:val="28"/>
          <w:szCs w:val="28"/>
          <w:rtl/>
        </w:rPr>
        <w:t>برنامه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خودمراقبتی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از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سال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۱۳۹۴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آغاز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شده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و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در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سال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۱۴۰۱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بازنگری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و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ابلاغ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گردید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تا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همسو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با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تحولات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اجتماعی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و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نیازهای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جدید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جامعه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باشد</w:t>
      </w:r>
      <w:r w:rsidRPr="002F1785">
        <w:rPr>
          <w:rFonts w:cs="B Nazanin"/>
          <w:sz w:val="28"/>
          <w:szCs w:val="28"/>
        </w:rPr>
        <w:t>.</w:t>
      </w:r>
    </w:p>
    <w:p w:rsidR="00E2756A" w:rsidRPr="002F1785" w:rsidRDefault="002F1785" w:rsidP="002F1785">
      <w:pPr>
        <w:pStyle w:val="Heading1"/>
        <w:bidi/>
        <w:ind w:left="-720"/>
        <w:jc w:val="both"/>
        <w:rPr>
          <w:rFonts w:cs="B Nazanin"/>
          <w:b w:val="0"/>
          <w:bCs w:val="0"/>
        </w:rPr>
      </w:pPr>
      <w:r w:rsidRPr="002F1785">
        <w:rPr>
          <w:rFonts w:cs="B Nazanin"/>
          <w:b w:val="0"/>
          <w:bCs w:val="0"/>
          <w:rtl/>
        </w:rPr>
        <w:t>سفیران</w:t>
      </w:r>
      <w:r w:rsidRPr="002F1785">
        <w:rPr>
          <w:rFonts w:cs="B Nazanin"/>
          <w:b w:val="0"/>
          <w:bCs w:val="0"/>
        </w:rPr>
        <w:t xml:space="preserve"> </w:t>
      </w:r>
      <w:r w:rsidRPr="002F1785">
        <w:rPr>
          <w:rFonts w:cs="B Nazanin"/>
          <w:b w:val="0"/>
          <w:bCs w:val="0"/>
          <w:rtl/>
        </w:rPr>
        <w:t>سلامت</w:t>
      </w:r>
      <w:r w:rsidRPr="002F1785">
        <w:rPr>
          <w:rFonts w:cs="B Nazanin"/>
          <w:b w:val="0"/>
          <w:bCs w:val="0"/>
        </w:rPr>
        <w:t xml:space="preserve"> </w:t>
      </w:r>
      <w:r w:rsidRPr="002F1785">
        <w:rPr>
          <w:rFonts w:cs="B Nazanin"/>
          <w:b w:val="0"/>
          <w:bCs w:val="0"/>
          <w:rtl/>
        </w:rPr>
        <w:t>خانوار</w:t>
      </w:r>
    </w:p>
    <w:p w:rsidR="002F1785" w:rsidRDefault="002F1785" w:rsidP="002F1785">
      <w:pPr>
        <w:bidi/>
        <w:ind w:left="-720"/>
        <w:jc w:val="both"/>
        <w:rPr>
          <w:rFonts w:cs="B Nazanin"/>
          <w:sz w:val="28"/>
          <w:szCs w:val="28"/>
          <w:rtl/>
        </w:rPr>
      </w:pPr>
      <w:r w:rsidRPr="002F1785">
        <w:rPr>
          <w:rFonts w:cs="B Nazanin"/>
          <w:sz w:val="28"/>
          <w:szCs w:val="28"/>
          <w:rtl/>
        </w:rPr>
        <w:t>یکی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از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ارکان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اصلی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برنامه،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انتخاب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سفیران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سلامت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در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خانواده</w:t>
      </w:r>
      <w:r w:rsidRPr="002F1785">
        <w:rPr>
          <w:rFonts w:cs="B Nazanin"/>
          <w:sz w:val="28"/>
          <w:szCs w:val="28"/>
        </w:rPr>
        <w:t>‌</w:t>
      </w:r>
      <w:r w:rsidRPr="002F1785">
        <w:rPr>
          <w:rFonts w:cs="B Nazanin"/>
          <w:sz w:val="28"/>
          <w:szCs w:val="28"/>
          <w:rtl/>
        </w:rPr>
        <w:t>هاست</w:t>
      </w:r>
      <w:r w:rsidRPr="002F1785">
        <w:rPr>
          <w:rFonts w:cs="B Nazanin"/>
          <w:sz w:val="28"/>
          <w:szCs w:val="28"/>
        </w:rPr>
        <w:t xml:space="preserve">. </w:t>
      </w:r>
      <w:r w:rsidRPr="002F1785">
        <w:rPr>
          <w:rFonts w:cs="B Nazanin"/>
          <w:sz w:val="28"/>
          <w:szCs w:val="28"/>
          <w:rtl/>
        </w:rPr>
        <w:t>سفیر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سلامت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معمولاً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از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میان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اعضای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خانواده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انتخاب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می</w:t>
      </w:r>
      <w:r w:rsidRPr="002F1785">
        <w:rPr>
          <w:rFonts w:cs="B Nazanin"/>
          <w:sz w:val="28"/>
          <w:szCs w:val="28"/>
        </w:rPr>
        <w:t>‌</w:t>
      </w:r>
      <w:r w:rsidRPr="002F1785">
        <w:rPr>
          <w:rFonts w:cs="B Nazanin"/>
          <w:sz w:val="28"/>
          <w:szCs w:val="28"/>
          <w:rtl/>
        </w:rPr>
        <w:t>شود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و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لازم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است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که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توانایی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خواندن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و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نوشتن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در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حد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پایه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را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داشته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باشد</w:t>
      </w:r>
      <w:r>
        <w:rPr>
          <w:rFonts w:cs="B Nazanin" w:hint="cs"/>
          <w:sz w:val="28"/>
          <w:szCs w:val="28"/>
          <w:rtl/>
        </w:rPr>
        <w:t>(</w:t>
      </w:r>
      <w:r w:rsidRPr="002F1785">
        <w:rPr>
          <w:rFonts w:cs="B Nazanin"/>
          <w:sz w:val="28"/>
          <w:szCs w:val="28"/>
          <w:rtl/>
        </w:rPr>
        <w:t>حداقل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هشت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کلاس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تحصیل</w:t>
      </w:r>
      <w:r>
        <w:rPr>
          <w:rFonts w:cs="B Nazanin" w:hint="cs"/>
          <w:sz w:val="28"/>
          <w:szCs w:val="28"/>
          <w:rtl/>
        </w:rPr>
        <w:t>).</w:t>
      </w:r>
    </w:p>
    <w:p w:rsidR="002F1785" w:rsidRDefault="002F1785" w:rsidP="002F1785">
      <w:pPr>
        <w:bidi/>
        <w:ind w:left="-720"/>
        <w:jc w:val="both"/>
        <w:rPr>
          <w:rFonts w:cs="B Nazanin"/>
          <w:sz w:val="28"/>
          <w:szCs w:val="28"/>
          <w:rtl/>
        </w:rPr>
      </w:pPr>
      <w:r w:rsidRPr="002F1785">
        <w:rPr>
          <w:rFonts w:cs="B Nazanin"/>
          <w:sz w:val="28"/>
          <w:szCs w:val="28"/>
        </w:rPr>
        <w:t xml:space="preserve">    </w:t>
      </w:r>
      <w:r w:rsidRPr="002F1785">
        <w:rPr>
          <w:rFonts w:cs="B Nazanin"/>
          <w:sz w:val="28"/>
          <w:szCs w:val="28"/>
          <w:rtl/>
        </w:rPr>
        <w:t>این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فرد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داوطلبانه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آموزش</w:t>
      </w:r>
      <w:r w:rsidRPr="002F1785">
        <w:rPr>
          <w:rFonts w:cs="B Nazanin"/>
          <w:sz w:val="28"/>
          <w:szCs w:val="28"/>
        </w:rPr>
        <w:t>‌</w:t>
      </w:r>
      <w:r w:rsidRPr="002F1785">
        <w:rPr>
          <w:rFonts w:cs="B Nazanin"/>
          <w:sz w:val="28"/>
          <w:szCs w:val="28"/>
          <w:rtl/>
        </w:rPr>
        <w:t>های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بهداشتی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را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از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طریق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واحدهای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بهداشتی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یا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سامانه</w:t>
      </w:r>
      <w:r w:rsidRPr="002F1785">
        <w:rPr>
          <w:rFonts w:cs="B Nazanin"/>
          <w:sz w:val="28"/>
          <w:szCs w:val="28"/>
        </w:rPr>
        <w:t>‌</w:t>
      </w:r>
      <w:r w:rsidRPr="002F1785">
        <w:rPr>
          <w:rFonts w:cs="B Nazanin"/>
          <w:sz w:val="28"/>
          <w:szCs w:val="28"/>
          <w:rtl/>
        </w:rPr>
        <w:t>های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آموزشی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دریافت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کرده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و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سپس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آنچه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را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آموخته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است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به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سایر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اعضای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خانواده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منتقل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می</w:t>
      </w:r>
      <w:r w:rsidRPr="002F1785">
        <w:rPr>
          <w:rFonts w:cs="B Nazanin"/>
          <w:sz w:val="28"/>
          <w:szCs w:val="28"/>
        </w:rPr>
        <w:t>‌</w:t>
      </w:r>
      <w:r w:rsidRPr="002F1785">
        <w:rPr>
          <w:rFonts w:cs="B Nazanin"/>
          <w:sz w:val="28"/>
          <w:szCs w:val="28"/>
          <w:rtl/>
        </w:rPr>
        <w:t>کند</w:t>
      </w:r>
      <w:r>
        <w:rPr>
          <w:rFonts w:cs="B Nazanin"/>
          <w:sz w:val="28"/>
          <w:szCs w:val="28"/>
        </w:rPr>
        <w:t xml:space="preserve">. </w:t>
      </w:r>
    </w:p>
    <w:p w:rsidR="002F1785" w:rsidRDefault="002F1785" w:rsidP="002F1785">
      <w:pPr>
        <w:bidi/>
        <w:ind w:left="-720"/>
        <w:jc w:val="both"/>
        <w:rPr>
          <w:rFonts w:cs="B Nazanin"/>
          <w:sz w:val="28"/>
          <w:szCs w:val="28"/>
          <w:rtl/>
        </w:rPr>
      </w:pPr>
      <w:r w:rsidRPr="002F1785">
        <w:rPr>
          <w:rFonts w:cs="B Nazanin"/>
          <w:sz w:val="28"/>
          <w:szCs w:val="28"/>
        </w:rPr>
        <w:t xml:space="preserve">  </w:t>
      </w:r>
      <w:r w:rsidRPr="002F1785">
        <w:rPr>
          <w:rFonts w:cs="B Nazanin"/>
          <w:sz w:val="28"/>
          <w:szCs w:val="28"/>
          <w:rtl/>
        </w:rPr>
        <w:t>به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این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ترتیب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خانواده</w:t>
      </w:r>
      <w:r w:rsidRPr="002F1785">
        <w:rPr>
          <w:rFonts w:cs="B Nazanin"/>
          <w:sz w:val="28"/>
          <w:szCs w:val="28"/>
        </w:rPr>
        <w:t>‌</w:t>
      </w:r>
      <w:r w:rsidRPr="002F1785">
        <w:rPr>
          <w:rFonts w:cs="B Nazanin"/>
          <w:sz w:val="28"/>
          <w:szCs w:val="28"/>
          <w:rtl/>
        </w:rPr>
        <w:t>ها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به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جای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دریافت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منفعلانه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خدمات،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خود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بخشی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از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فرآیند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مراقبت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و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پیشگیری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می</w:t>
      </w:r>
      <w:r w:rsidRPr="002F1785">
        <w:rPr>
          <w:rFonts w:cs="B Nazanin"/>
          <w:sz w:val="28"/>
          <w:szCs w:val="28"/>
        </w:rPr>
        <w:t>‌</w:t>
      </w:r>
      <w:r w:rsidRPr="002F1785">
        <w:rPr>
          <w:rFonts w:cs="B Nazanin"/>
          <w:sz w:val="28"/>
          <w:szCs w:val="28"/>
          <w:rtl/>
        </w:rPr>
        <w:t>شوند</w:t>
      </w:r>
      <w:r w:rsidRPr="002F1785">
        <w:rPr>
          <w:rFonts w:cs="B Nazanin"/>
          <w:sz w:val="28"/>
          <w:szCs w:val="28"/>
        </w:rPr>
        <w:t xml:space="preserve">. </w:t>
      </w:r>
      <w:r w:rsidRPr="002F1785">
        <w:rPr>
          <w:rFonts w:cs="B Nazanin"/>
          <w:sz w:val="28"/>
          <w:szCs w:val="28"/>
        </w:rPr>
        <w:br/>
        <w:t xml:space="preserve">    </w:t>
      </w:r>
      <w:r w:rsidRPr="002F1785">
        <w:rPr>
          <w:rFonts w:cs="B Nazanin"/>
          <w:sz w:val="28"/>
          <w:szCs w:val="28"/>
          <w:rtl/>
        </w:rPr>
        <w:t>وظایف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سفیر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سلامت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شامل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آموزش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سبک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زندگی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سالم،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پیگیری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پیشگیری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از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بیماری</w:t>
      </w:r>
      <w:r w:rsidRPr="002F1785">
        <w:rPr>
          <w:rFonts w:cs="B Nazanin"/>
          <w:sz w:val="28"/>
          <w:szCs w:val="28"/>
        </w:rPr>
        <w:t>‌</w:t>
      </w:r>
      <w:r w:rsidRPr="002F1785">
        <w:rPr>
          <w:rFonts w:cs="B Nazanin"/>
          <w:sz w:val="28"/>
          <w:szCs w:val="28"/>
          <w:rtl/>
        </w:rPr>
        <w:t>های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مزمن،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مدیریت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بیماری</w:t>
      </w:r>
      <w:r w:rsidRPr="002F1785">
        <w:rPr>
          <w:rFonts w:cs="B Nazanin"/>
          <w:sz w:val="28"/>
          <w:szCs w:val="28"/>
        </w:rPr>
        <w:t>‌</w:t>
      </w:r>
      <w:r w:rsidRPr="002F1785">
        <w:rPr>
          <w:rFonts w:cs="B Nazanin"/>
          <w:sz w:val="28"/>
          <w:szCs w:val="28"/>
          <w:rtl/>
        </w:rPr>
        <w:t>های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غیرواگیر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و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مراقبت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پس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از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بیماری</w:t>
      </w:r>
      <w:r w:rsidRPr="002F1785">
        <w:rPr>
          <w:rFonts w:cs="B Nazanin"/>
          <w:sz w:val="28"/>
          <w:szCs w:val="28"/>
        </w:rPr>
        <w:t>‌</w:t>
      </w:r>
      <w:r w:rsidRPr="002F1785">
        <w:rPr>
          <w:rFonts w:cs="B Nazanin"/>
          <w:sz w:val="28"/>
          <w:szCs w:val="28"/>
          <w:rtl/>
        </w:rPr>
        <w:t>های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حاد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است</w:t>
      </w:r>
      <w:r>
        <w:rPr>
          <w:rFonts w:cs="B Nazanin"/>
          <w:sz w:val="28"/>
          <w:szCs w:val="28"/>
        </w:rPr>
        <w:t xml:space="preserve">. </w:t>
      </w:r>
    </w:p>
    <w:p w:rsidR="00E2756A" w:rsidRPr="002F1785" w:rsidRDefault="002F1785" w:rsidP="002F1785">
      <w:pPr>
        <w:bidi/>
        <w:ind w:left="-720"/>
        <w:jc w:val="both"/>
        <w:rPr>
          <w:rFonts w:cs="B Nazanin"/>
          <w:sz w:val="28"/>
          <w:szCs w:val="28"/>
        </w:rPr>
      </w:pPr>
      <w:r w:rsidRPr="002F1785">
        <w:rPr>
          <w:rFonts w:cs="B Nazanin"/>
          <w:sz w:val="28"/>
          <w:szCs w:val="28"/>
        </w:rPr>
        <w:t xml:space="preserve">   </w:t>
      </w:r>
      <w:r w:rsidRPr="002F1785">
        <w:rPr>
          <w:rFonts w:cs="B Nazanin"/>
          <w:sz w:val="28"/>
          <w:szCs w:val="28"/>
          <w:rtl/>
        </w:rPr>
        <w:t>نقش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این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سفیر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به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حدی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مهم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است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که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شاخص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اصلی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خودمراقبتی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فردی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بر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مبنای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تعداد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سفیران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سلامت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خانوار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ثبت</w:t>
      </w:r>
      <w:r w:rsidRPr="002F1785">
        <w:rPr>
          <w:rFonts w:cs="B Nazanin"/>
          <w:sz w:val="28"/>
          <w:szCs w:val="28"/>
        </w:rPr>
        <w:t>‌</w:t>
      </w:r>
      <w:r w:rsidRPr="002F1785">
        <w:rPr>
          <w:rFonts w:cs="B Nazanin"/>
          <w:sz w:val="28"/>
          <w:szCs w:val="28"/>
          <w:rtl/>
        </w:rPr>
        <w:t>شده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در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سامانه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محاسبه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می</w:t>
      </w:r>
      <w:r w:rsidRPr="002F1785">
        <w:rPr>
          <w:rFonts w:cs="B Nazanin"/>
          <w:sz w:val="28"/>
          <w:szCs w:val="28"/>
        </w:rPr>
        <w:t>‌</w:t>
      </w:r>
      <w:r w:rsidRPr="002F1785">
        <w:rPr>
          <w:rFonts w:cs="B Nazanin"/>
          <w:sz w:val="28"/>
          <w:szCs w:val="28"/>
          <w:rtl/>
        </w:rPr>
        <w:t>شود</w:t>
      </w:r>
      <w:r w:rsidRPr="002F1785">
        <w:rPr>
          <w:rFonts w:cs="B Nazanin"/>
          <w:sz w:val="28"/>
          <w:szCs w:val="28"/>
        </w:rPr>
        <w:t>.</w:t>
      </w:r>
    </w:p>
    <w:p w:rsidR="00E2756A" w:rsidRPr="002F1785" w:rsidRDefault="002F1785" w:rsidP="002F1785">
      <w:pPr>
        <w:pStyle w:val="Heading1"/>
        <w:bidi/>
        <w:ind w:left="-720"/>
        <w:jc w:val="both"/>
        <w:rPr>
          <w:rFonts w:cs="B Nazanin"/>
          <w:b w:val="0"/>
          <w:bCs w:val="0"/>
        </w:rPr>
      </w:pPr>
      <w:r w:rsidRPr="002F1785">
        <w:rPr>
          <w:rFonts w:cs="B Nazanin"/>
          <w:b w:val="0"/>
          <w:bCs w:val="0"/>
          <w:rtl/>
        </w:rPr>
        <w:lastRenderedPageBreak/>
        <w:t>خودمراقبتی</w:t>
      </w:r>
      <w:r w:rsidRPr="002F1785">
        <w:rPr>
          <w:rFonts w:cs="B Nazanin"/>
          <w:b w:val="0"/>
          <w:bCs w:val="0"/>
        </w:rPr>
        <w:t xml:space="preserve"> </w:t>
      </w:r>
      <w:r w:rsidRPr="002F1785">
        <w:rPr>
          <w:rFonts w:cs="B Nazanin"/>
          <w:b w:val="0"/>
          <w:bCs w:val="0"/>
          <w:rtl/>
        </w:rPr>
        <w:t>فردی</w:t>
      </w:r>
      <w:r w:rsidRPr="002F1785">
        <w:rPr>
          <w:rFonts w:cs="B Nazanin"/>
          <w:b w:val="0"/>
          <w:bCs w:val="0"/>
        </w:rPr>
        <w:t xml:space="preserve"> </w:t>
      </w:r>
      <w:r w:rsidRPr="002F1785">
        <w:rPr>
          <w:rFonts w:cs="B Nazanin"/>
          <w:b w:val="0"/>
          <w:bCs w:val="0"/>
          <w:rtl/>
        </w:rPr>
        <w:t>و</w:t>
      </w:r>
      <w:r w:rsidRPr="002F1785">
        <w:rPr>
          <w:rFonts w:cs="B Nazanin"/>
          <w:b w:val="0"/>
          <w:bCs w:val="0"/>
        </w:rPr>
        <w:t xml:space="preserve"> </w:t>
      </w:r>
      <w:r w:rsidRPr="002F1785">
        <w:rPr>
          <w:rFonts w:cs="B Nazanin"/>
          <w:b w:val="0"/>
          <w:bCs w:val="0"/>
          <w:rtl/>
        </w:rPr>
        <w:t>اجتماعی</w:t>
      </w:r>
    </w:p>
    <w:p w:rsidR="002F1785" w:rsidRDefault="002F1785" w:rsidP="002F1785">
      <w:pPr>
        <w:bidi/>
        <w:ind w:left="-720"/>
        <w:jc w:val="both"/>
        <w:rPr>
          <w:rFonts w:cs="B Nazanin"/>
          <w:sz w:val="28"/>
          <w:szCs w:val="28"/>
          <w:rtl/>
        </w:rPr>
      </w:pPr>
      <w:r w:rsidRPr="002F1785">
        <w:rPr>
          <w:rFonts w:cs="B Nazanin"/>
          <w:sz w:val="28"/>
          <w:szCs w:val="28"/>
          <w:rtl/>
        </w:rPr>
        <w:t>خودمراقبتی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فردی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به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معنای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اقداماتی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است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که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هر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فرد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برای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سالم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ماندن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و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حفاظت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از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سلامت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جسمی،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روانی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و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اجتماعی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خود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و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خانواده</w:t>
      </w:r>
      <w:r w:rsidRPr="002F1785">
        <w:rPr>
          <w:rFonts w:cs="B Nazanin"/>
          <w:sz w:val="28"/>
          <w:szCs w:val="28"/>
        </w:rPr>
        <w:t>‌</w:t>
      </w:r>
      <w:r w:rsidRPr="002F1785">
        <w:rPr>
          <w:rFonts w:cs="B Nazanin"/>
          <w:sz w:val="28"/>
          <w:szCs w:val="28"/>
          <w:rtl/>
        </w:rPr>
        <w:t>اش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انجام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می</w:t>
      </w:r>
      <w:r w:rsidRPr="002F1785">
        <w:rPr>
          <w:rFonts w:cs="B Nazanin"/>
          <w:sz w:val="28"/>
          <w:szCs w:val="28"/>
        </w:rPr>
        <w:t>‌</w:t>
      </w:r>
      <w:r w:rsidRPr="002F1785">
        <w:rPr>
          <w:rFonts w:cs="B Nazanin"/>
          <w:sz w:val="28"/>
          <w:szCs w:val="28"/>
          <w:rtl/>
        </w:rPr>
        <w:t>دهد</w:t>
      </w:r>
      <w:r>
        <w:rPr>
          <w:rFonts w:cs="B Nazanin"/>
          <w:sz w:val="28"/>
          <w:szCs w:val="28"/>
        </w:rPr>
        <w:t xml:space="preserve">. </w:t>
      </w:r>
    </w:p>
    <w:p w:rsidR="002F1785" w:rsidRDefault="002F1785" w:rsidP="002F1785">
      <w:pPr>
        <w:bidi/>
        <w:ind w:left="-720"/>
        <w:jc w:val="both"/>
        <w:rPr>
          <w:rFonts w:cs="B Nazanin"/>
          <w:sz w:val="28"/>
          <w:szCs w:val="28"/>
          <w:rtl/>
        </w:rPr>
      </w:pPr>
      <w:r w:rsidRPr="002F1785">
        <w:rPr>
          <w:rFonts w:cs="B Nazanin"/>
          <w:sz w:val="28"/>
          <w:szCs w:val="28"/>
        </w:rPr>
        <w:t xml:space="preserve">   </w:t>
      </w:r>
      <w:r w:rsidRPr="002F1785">
        <w:rPr>
          <w:rFonts w:cs="B Nazanin"/>
          <w:sz w:val="28"/>
          <w:szCs w:val="28"/>
          <w:rtl/>
        </w:rPr>
        <w:t>این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اقدامات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شامل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رعایت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سبک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زندگی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سالم،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مدیریت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عوامل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خطر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بیماری</w:t>
      </w:r>
      <w:r w:rsidRPr="002F1785">
        <w:rPr>
          <w:rFonts w:cs="B Nazanin"/>
          <w:sz w:val="28"/>
          <w:szCs w:val="28"/>
        </w:rPr>
        <w:t>‌</w:t>
      </w:r>
      <w:r w:rsidRPr="002F1785">
        <w:rPr>
          <w:rFonts w:cs="B Nazanin"/>
          <w:sz w:val="28"/>
          <w:szCs w:val="28"/>
          <w:rtl/>
        </w:rPr>
        <w:t>های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غیرواگیر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مانند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دیابت،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فشار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خون،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چاقی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یا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مصرف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دخانیات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و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همچنین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واکنش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مناسب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در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برابر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بیماری</w:t>
      </w:r>
      <w:r w:rsidRPr="002F1785">
        <w:rPr>
          <w:rFonts w:cs="B Nazanin"/>
          <w:sz w:val="28"/>
          <w:szCs w:val="28"/>
        </w:rPr>
        <w:t>‌</w:t>
      </w:r>
      <w:r w:rsidRPr="002F1785">
        <w:rPr>
          <w:rFonts w:cs="B Nazanin"/>
          <w:sz w:val="28"/>
          <w:szCs w:val="28"/>
          <w:rtl/>
        </w:rPr>
        <w:t>های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واگیر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است</w:t>
      </w:r>
      <w:r>
        <w:rPr>
          <w:rFonts w:cs="B Nazanin"/>
          <w:sz w:val="28"/>
          <w:szCs w:val="28"/>
        </w:rPr>
        <w:t>.</w:t>
      </w:r>
    </w:p>
    <w:p w:rsidR="002F1785" w:rsidRDefault="002F1785" w:rsidP="002F1785">
      <w:pPr>
        <w:bidi/>
        <w:ind w:left="-720"/>
        <w:jc w:val="both"/>
        <w:rPr>
          <w:rFonts w:cs="B Nazanin"/>
          <w:sz w:val="28"/>
          <w:szCs w:val="28"/>
          <w:rtl/>
        </w:rPr>
      </w:pPr>
      <w:r w:rsidRPr="002F1785">
        <w:rPr>
          <w:rFonts w:cs="B Nazanin"/>
          <w:sz w:val="28"/>
          <w:szCs w:val="28"/>
        </w:rPr>
        <w:t xml:space="preserve">    </w:t>
      </w:r>
      <w:r w:rsidRPr="002F1785">
        <w:rPr>
          <w:rFonts w:cs="B Nazanin"/>
          <w:sz w:val="28"/>
          <w:szCs w:val="28"/>
          <w:rtl/>
        </w:rPr>
        <w:t>در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سطح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اجتماعی،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شوراهای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شهر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و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روستا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و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شورایاری</w:t>
      </w:r>
      <w:r w:rsidRPr="002F1785">
        <w:rPr>
          <w:rFonts w:cs="B Nazanin"/>
          <w:sz w:val="28"/>
          <w:szCs w:val="28"/>
        </w:rPr>
        <w:t>‌</w:t>
      </w:r>
      <w:r w:rsidRPr="002F1785">
        <w:rPr>
          <w:rFonts w:cs="B Nazanin"/>
          <w:sz w:val="28"/>
          <w:szCs w:val="28"/>
          <w:rtl/>
        </w:rPr>
        <w:t>ها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وارد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عمل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می</w:t>
      </w:r>
      <w:r w:rsidRPr="002F1785">
        <w:rPr>
          <w:rFonts w:cs="B Nazanin"/>
          <w:sz w:val="28"/>
          <w:szCs w:val="28"/>
        </w:rPr>
        <w:t>‌</w:t>
      </w:r>
      <w:r w:rsidRPr="002F1785">
        <w:rPr>
          <w:rFonts w:cs="B Nazanin"/>
          <w:sz w:val="28"/>
          <w:szCs w:val="28"/>
          <w:rtl/>
        </w:rPr>
        <w:t>شوند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تا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زمینه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مشارکت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فعال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مردم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را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فراهم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کنند</w:t>
      </w:r>
      <w:r w:rsidRPr="002F1785">
        <w:rPr>
          <w:rFonts w:cs="B Nazanin"/>
          <w:sz w:val="28"/>
          <w:szCs w:val="28"/>
        </w:rPr>
        <w:t xml:space="preserve">. </w:t>
      </w:r>
      <w:r w:rsidRPr="002F1785">
        <w:rPr>
          <w:rFonts w:cs="B Nazanin"/>
          <w:sz w:val="28"/>
          <w:szCs w:val="28"/>
        </w:rPr>
        <w:br/>
        <w:t xml:space="preserve">    </w:t>
      </w:r>
      <w:r w:rsidRPr="002F1785">
        <w:rPr>
          <w:rFonts w:cs="B Nazanin"/>
          <w:sz w:val="28"/>
          <w:szCs w:val="28"/>
          <w:rtl/>
        </w:rPr>
        <w:t>این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شوراها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وظیفه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دارند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با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همکاری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نظام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سلامت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محلی،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نیازهای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بهداشتی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جامعه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را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شناسایی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کرده،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برنامه</w:t>
      </w:r>
      <w:r w:rsidRPr="002F1785">
        <w:rPr>
          <w:rFonts w:cs="B Nazanin"/>
          <w:sz w:val="28"/>
          <w:szCs w:val="28"/>
        </w:rPr>
        <w:t>‌</w:t>
      </w:r>
      <w:r w:rsidRPr="002F1785">
        <w:rPr>
          <w:rFonts w:cs="B Nazanin"/>
          <w:sz w:val="28"/>
          <w:szCs w:val="28"/>
          <w:rtl/>
        </w:rPr>
        <w:t>های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عملیاتی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تدوین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کنند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و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محیط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سالمی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برای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زندگی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شهروندان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ایجاد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نمایند</w:t>
      </w:r>
      <w:r>
        <w:rPr>
          <w:rFonts w:cs="B Nazanin"/>
          <w:sz w:val="28"/>
          <w:szCs w:val="28"/>
        </w:rPr>
        <w:t xml:space="preserve">. </w:t>
      </w:r>
    </w:p>
    <w:p w:rsidR="00E2756A" w:rsidRPr="002F1785" w:rsidRDefault="002F1785" w:rsidP="002F1785">
      <w:pPr>
        <w:bidi/>
        <w:ind w:left="-720"/>
        <w:jc w:val="both"/>
        <w:rPr>
          <w:rFonts w:cs="B Nazanin"/>
          <w:sz w:val="28"/>
          <w:szCs w:val="28"/>
        </w:rPr>
      </w:pP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خودمراقبتی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اجتماعی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بدین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معناست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که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جامعه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در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سطحی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کلان</w:t>
      </w:r>
      <w:r w:rsidRPr="002F1785">
        <w:rPr>
          <w:rFonts w:cs="B Nazanin"/>
          <w:sz w:val="28"/>
          <w:szCs w:val="28"/>
        </w:rPr>
        <w:t>‌</w:t>
      </w:r>
      <w:r w:rsidRPr="002F1785">
        <w:rPr>
          <w:rFonts w:cs="B Nazanin"/>
          <w:sz w:val="28"/>
          <w:szCs w:val="28"/>
          <w:rtl/>
        </w:rPr>
        <w:t>تر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درگیر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فرآیند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ارتقای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سلامت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شود،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از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طریق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ایجاد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شوراهای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حامی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سلامت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و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انتخاب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رابطان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سلامت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محله</w:t>
      </w:r>
      <w:r w:rsidRPr="002F1785">
        <w:rPr>
          <w:rFonts w:cs="B Nazanin"/>
          <w:sz w:val="28"/>
          <w:szCs w:val="28"/>
        </w:rPr>
        <w:t>.</w:t>
      </w:r>
    </w:p>
    <w:p w:rsidR="00E2756A" w:rsidRPr="002F1785" w:rsidRDefault="002F1785" w:rsidP="002F1785">
      <w:pPr>
        <w:pStyle w:val="Heading1"/>
        <w:bidi/>
        <w:ind w:left="-720"/>
        <w:jc w:val="both"/>
        <w:rPr>
          <w:rFonts w:cs="B Nazanin"/>
          <w:b w:val="0"/>
          <w:bCs w:val="0"/>
        </w:rPr>
      </w:pPr>
      <w:r w:rsidRPr="002F1785">
        <w:rPr>
          <w:rFonts w:cs="B Nazanin"/>
          <w:b w:val="0"/>
          <w:bCs w:val="0"/>
          <w:rtl/>
        </w:rPr>
        <w:t>رابطان</w:t>
      </w:r>
      <w:r w:rsidRPr="002F1785">
        <w:rPr>
          <w:rFonts w:cs="B Nazanin"/>
          <w:b w:val="0"/>
          <w:bCs w:val="0"/>
        </w:rPr>
        <w:t xml:space="preserve"> </w:t>
      </w:r>
      <w:r w:rsidRPr="002F1785">
        <w:rPr>
          <w:rFonts w:cs="B Nazanin"/>
          <w:b w:val="0"/>
          <w:bCs w:val="0"/>
          <w:rtl/>
        </w:rPr>
        <w:t>سلامت</w:t>
      </w:r>
      <w:r w:rsidRPr="002F1785">
        <w:rPr>
          <w:rFonts w:cs="B Nazanin"/>
          <w:b w:val="0"/>
          <w:bCs w:val="0"/>
        </w:rPr>
        <w:t xml:space="preserve"> </w:t>
      </w:r>
      <w:r w:rsidRPr="002F1785">
        <w:rPr>
          <w:rFonts w:cs="B Nazanin"/>
          <w:b w:val="0"/>
          <w:bCs w:val="0"/>
          <w:rtl/>
        </w:rPr>
        <w:t>محله</w:t>
      </w:r>
      <w:r w:rsidRPr="002F1785">
        <w:rPr>
          <w:rFonts w:cs="B Nazanin"/>
          <w:b w:val="0"/>
          <w:bCs w:val="0"/>
        </w:rPr>
        <w:t xml:space="preserve"> </w:t>
      </w:r>
      <w:r w:rsidRPr="002F1785">
        <w:rPr>
          <w:rFonts w:cs="B Nazanin"/>
          <w:b w:val="0"/>
          <w:bCs w:val="0"/>
          <w:rtl/>
        </w:rPr>
        <w:t>و</w:t>
      </w:r>
      <w:r w:rsidRPr="002F1785">
        <w:rPr>
          <w:rFonts w:cs="B Nazanin"/>
          <w:b w:val="0"/>
          <w:bCs w:val="0"/>
        </w:rPr>
        <w:t xml:space="preserve"> </w:t>
      </w:r>
      <w:r w:rsidRPr="002F1785">
        <w:rPr>
          <w:rFonts w:cs="B Nazanin"/>
          <w:b w:val="0"/>
          <w:bCs w:val="0"/>
          <w:rtl/>
        </w:rPr>
        <w:t>گروه</w:t>
      </w:r>
      <w:r w:rsidRPr="002F1785">
        <w:rPr>
          <w:rFonts w:cs="B Nazanin"/>
          <w:b w:val="0"/>
          <w:bCs w:val="0"/>
        </w:rPr>
        <w:t>‌</w:t>
      </w:r>
      <w:r w:rsidRPr="002F1785">
        <w:rPr>
          <w:rFonts w:cs="B Nazanin"/>
          <w:b w:val="0"/>
          <w:bCs w:val="0"/>
          <w:rtl/>
        </w:rPr>
        <w:t>های</w:t>
      </w:r>
      <w:r w:rsidRPr="002F1785">
        <w:rPr>
          <w:rFonts w:cs="B Nazanin"/>
          <w:b w:val="0"/>
          <w:bCs w:val="0"/>
        </w:rPr>
        <w:t xml:space="preserve"> </w:t>
      </w:r>
      <w:r w:rsidRPr="002F1785">
        <w:rPr>
          <w:rFonts w:cs="B Nazanin"/>
          <w:b w:val="0"/>
          <w:bCs w:val="0"/>
          <w:rtl/>
        </w:rPr>
        <w:t>خودیار</w:t>
      </w:r>
    </w:p>
    <w:p w:rsidR="002F1785" w:rsidRDefault="002F1785" w:rsidP="002F1785">
      <w:pPr>
        <w:bidi/>
        <w:ind w:left="-720"/>
        <w:jc w:val="both"/>
        <w:rPr>
          <w:rFonts w:cs="B Nazanin"/>
          <w:sz w:val="28"/>
          <w:szCs w:val="28"/>
          <w:rtl/>
        </w:rPr>
      </w:pPr>
      <w:r w:rsidRPr="002F1785">
        <w:rPr>
          <w:rFonts w:cs="B Nazanin"/>
          <w:sz w:val="28"/>
          <w:szCs w:val="28"/>
          <w:rtl/>
        </w:rPr>
        <w:t>رابطان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سلامت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محله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افراد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داوطلبی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هستند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که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پس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از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گذراندن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آموزش</w:t>
      </w:r>
      <w:r w:rsidRPr="002F1785">
        <w:rPr>
          <w:rFonts w:cs="B Nazanin"/>
          <w:sz w:val="28"/>
          <w:szCs w:val="28"/>
        </w:rPr>
        <w:t>‌</w:t>
      </w:r>
      <w:r w:rsidRPr="002F1785">
        <w:rPr>
          <w:rFonts w:cs="B Nazanin"/>
          <w:sz w:val="28"/>
          <w:szCs w:val="28"/>
          <w:rtl/>
        </w:rPr>
        <w:t>های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حضوری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یا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مجازی،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وظیفه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دارند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بین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۵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تا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۲۰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خانوار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را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تحت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پوشش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قرار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دهند</w:t>
      </w:r>
      <w:r>
        <w:rPr>
          <w:rFonts w:cs="B Nazanin"/>
          <w:sz w:val="28"/>
          <w:szCs w:val="28"/>
        </w:rPr>
        <w:t xml:space="preserve">. </w:t>
      </w:r>
    </w:p>
    <w:p w:rsidR="002F1785" w:rsidRDefault="002F1785" w:rsidP="002F1785">
      <w:pPr>
        <w:bidi/>
        <w:ind w:left="-720"/>
        <w:jc w:val="both"/>
        <w:rPr>
          <w:rFonts w:cs="B Nazanin"/>
          <w:sz w:val="28"/>
          <w:szCs w:val="28"/>
          <w:rtl/>
        </w:rPr>
      </w:pP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آنها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علاوه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بر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انتقال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آموزش</w:t>
      </w:r>
      <w:r w:rsidRPr="002F1785">
        <w:rPr>
          <w:rFonts w:cs="B Nazanin"/>
          <w:sz w:val="28"/>
          <w:szCs w:val="28"/>
        </w:rPr>
        <w:t>‌</w:t>
      </w:r>
      <w:r w:rsidRPr="002F1785">
        <w:rPr>
          <w:rFonts w:cs="B Nazanin"/>
          <w:sz w:val="28"/>
          <w:szCs w:val="28"/>
          <w:rtl/>
        </w:rPr>
        <w:t>ها،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به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شناسایی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گروه</w:t>
      </w:r>
      <w:r w:rsidRPr="002F1785">
        <w:rPr>
          <w:rFonts w:cs="B Nazanin"/>
          <w:sz w:val="28"/>
          <w:szCs w:val="28"/>
        </w:rPr>
        <w:t>‌</w:t>
      </w:r>
      <w:r w:rsidRPr="002F1785">
        <w:rPr>
          <w:rFonts w:cs="B Nazanin"/>
          <w:sz w:val="28"/>
          <w:szCs w:val="28"/>
          <w:rtl/>
        </w:rPr>
        <w:t>های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آسیب</w:t>
      </w:r>
      <w:r w:rsidRPr="002F1785">
        <w:rPr>
          <w:rFonts w:cs="B Nazanin"/>
          <w:sz w:val="28"/>
          <w:szCs w:val="28"/>
        </w:rPr>
        <w:t>‌</w:t>
      </w:r>
      <w:r w:rsidRPr="002F1785">
        <w:rPr>
          <w:rFonts w:cs="B Nazanin"/>
          <w:sz w:val="28"/>
          <w:szCs w:val="28"/>
          <w:rtl/>
        </w:rPr>
        <w:t>پذیر،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همکاری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در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غربالگری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بیماری</w:t>
      </w:r>
      <w:r w:rsidRPr="002F1785">
        <w:rPr>
          <w:rFonts w:cs="B Nazanin"/>
          <w:sz w:val="28"/>
          <w:szCs w:val="28"/>
        </w:rPr>
        <w:t>‌</w:t>
      </w:r>
      <w:r w:rsidRPr="002F1785">
        <w:rPr>
          <w:rFonts w:cs="B Nazanin"/>
          <w:sz w:val="28"/>
          <w:szCs w:val="28"/>
          <w:rtl/>
        </w:rPr>
        <w:t>ها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و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افزایش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کیفیت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زندگی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سالم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در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محلات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کمک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می</w:t>
      </w:r>
      <w:r w:rsidRPr="002F1785">
        <w:rPr>
          <w:rFonts w:cs="B Nazanin"/>
          <w:sz w:val="28"/>
          <w:szCs w:val="28"/>
        </w:rPr>
        <w:t>‌</w:t>
      </w:r>
      <w:r w:rsidRPr="002F1785">
        <w:rPr>
          <w:rFonts w:cs="B Nazanin"/>
          <w:sz w:val="28"/>
          <w:szCs w:val="28"/>
          <w:rtl/>
        </w:rPr>
        <w:t>کنند</w:t>
      </w:r>
      <w:r>
        <w:rPr>
          <w:rFonts w:cs="B Nazanin"/>
          <w:sz w:val="28"/>
          <w:szCs w:val="28"/>
        </w:rPr>
        <w:t xml:space="preserve">. </w:t>
      </w:r>
    </w:p>
    <w:p w:rsidR="002F1785" w:rsidRDefault="002F1785" w:rsidP="002F1785">
      <w:pPr>
        <w:bidi/>
        <w:ind w:left="-720"/>
        <w:jc w:val="both"/>
        <w:rPr>
          <w:rFonts w:cs="B Nazanin"/>
          <w:sz w:val="28"/>
          <w:szCs w:val="28"/>
          <w:rtl/>
        </w:rPr>
      </w:pPr>
      <w:r w:rsidRPr="002F1785">
        <w:rPr>
          <w:rFonts w:cs="B Nazanin"/>
          <w:sz w:val="28"/>
          <w:szCs w:val="28"/>
        </w:rPr>
        <w:t xml:space="preserve">  </w:t>
      </w:r>
      <w:r w:rsidRPr="002F1785">
        <w:rPr>
          <w:rFonts w:cs="B Nazanin"/>
          <w:sz w:val="28"/>
          <w:szCs w:val="28"/>
          <w:rtl/>
        </w:rPr>
        <w:t>داوطلبان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سلامت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محله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در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فعالیت</w:t>
      </w:r>
      <w:r w:rsidRPr="002F1785">
        <w:rPr>
          <w:rFonts w:cs="B Nazanin"/>
          <w:sz w:val="28"/>
          <w:szCs w:val="28"/>
        </w:rPr>
        <w:t>‌</w:t>
      </w:r>
      <w:r w:rsidRPr="002F1785">
        <w:rPr>
          <w:rFonts w:cs="B Nazanin"/>
          <w:sz w:val="28"/>
          <w:szCs w:val="28"/>
          <w:rtl/>
        </w:rPr>
        <w:t>های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جمعی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مانند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آموزش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همگانی،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شناسایی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مشکلات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محلی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و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توانمندسازی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جامعه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مشارکت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دارند</w:t>
      </w:r>
      <w:r>
        <w:rPr>
          <w:rFonts w:cs="B Nazanin"/>
          <w:sz w:val="28"/>
          <w:szCs w:val="28"/>
        </w:rPr>
        <w:t xml:space="preserve">. </w:t>
      </w:r>
    </w:p>
    <w:p w:rsidR="002F1785" w:rsidRDefault="002F1785" w:rsidP="002F1785">
      <w:pPr>
        <w:bidi/>
        <w:ind w:left="-720"/>
        <w:jc w:val="both"/>
        <w:rPr>
          <w:rFonts w:cs="B Nazanin"/>
          <w:sz w:val="28"/>
          <w:szCs w:val="28"/>
          <w:rtl/>
        </w:rPr>
      </w:pPr>
      <w:r w:rsidRPr="002F1785">
        <w:rPr>
          <w:rFonts w:cs="B Nazanin"/>
          <w:sz w:val="28"/>
          <w:szCs w:val="28"/>
        </w:rPr>
        <w:t xml:space="preserve">  </w:t>
      </w:r>
      <w:r w:rsidRPr="002F1785">
        <w:rPr>
          <w:rFonts w:cs="B Nazanin"/>
          <w:sz w:val="28"/>
          <w:szCs w:val="28"/>
          <w:rtl/>
        </w:rPr>
        <w:t>در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کنار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این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ساختار،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گروه</w:t>
      </w:r>
      <w:r w:rsidRPr="002F1785">
        <w:rPr>
          <w:rFonts w:cs="B Nazanin"/>
          <w:sz w:val="28"/>
          <w:szCs w:val="28"/>
        </w:rPr>
        <w:t>‌</w:t>
      </w:r>
      <w:r w:rsidRPr="002F1785">
        <w:rPr>
          <w:rFonts w:cs="B Nazanin"/>
          <w:sz w:val="28"/>
          <w:szCs w:val="28"/>
          <w:rtl/>
        </w:rPr>
        <w:t>های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خودیار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نیز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تشکیل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می</w:t>
      </w:r>
      <w:r w:rsidRPr="002F1785">
        <w:rPr>
          <w:rFonts w:cs="B Nazanin"/>
          <w:sz w:val="28"/>
          <w:szCs w:val="28"/>
        </w:rPr>
        <w:t>‌</w:t>
      </w:r>
      <w:r w:rsidRPr="002F1785">
        <w:rPr>
          <w:rFonts w:cs="B Nazanin"/>
          <w:sz w:val="28"/>
          <w:szCs w:val="28"/>
          <w:rtl/>
        </w:rPr>
        <w:t>شوند</w:t>
      </w:r>
      <w:r w:rsidRPr="002F1785">
        <w:rPr>
          <w:rFonts w:cs="B Nazanin"/>
          <w:sz w:val="28"/>
          <w:szCs w:val="28"/>
        </w:rPr>
        <w:t xml:space="preserve">. </w:t>
      </w:r>
      <w:r w:rsidRPr="002F1785">
        <w:rPr>
          <w:rFonts w:cs="B Nazanin"/>
          <w:sz w:val="28"/>
          <w:szCs w:val="28"/>
          <w:rtl/>
        </w:rPr>
        <w:t>این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گروه</w:t>
      </w:r>
      <w:r w:rsidRPr="002F1785">
        <w:rPr>
          <w:rFonts w:cs="B Nazanin"/>
          <w:sz w:val="28"/>
          <w:szCs w:val="28"/>
        </w:rPr>
        <w:t>‌</w:t>
      </w:r>
      <w:r w:rsidRPr="002F1785">
        <w:rPr>
          <w:rFonts w:cs="B Nazanin"/>
          <w:sz w:val="28"/>
          <w:szCs w:val="28"/>
          <w:rtl/>
        </w:rPr>
        <w:t>ها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متشکل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از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افرادی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هستند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که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مشکلات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یا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دغدغه</w:t>
      </w:r>
      <w:r w:rsidRPr="002F1785">
        <w:rPr>
          <w:rFonts w:cs="B Nazanin"/>
          <w:sz w:val="28"/>
          <w:szCs w:val="28"/>
        </w:rPr>
        <w:t>‌</w:t>
      </w:r>
      <w:r w:rsidRPr="002F1785">
        <w:rPr>
          <w:rFonts w:cs="B Nazanin"/>
          <w:sz w:val="28"/>
          <w:szCs w:val="28"/>
          <w:rtl/>
        </w:rPr>
        <w:t>های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مشابهی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مانند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بیماری</w:t>
      </w:r>
      <w:r w:rsidRPr="002F1785">
        <w:rPr>
          <w:rFonts w:cs="B Nazanin"/>
          <w:sz w:val="28"/>
          <w:szCs w:val="28"/>
        </w:rPr>
        <w:t>‌</w:t>
      </w:r>
      <w:r w:rsidRPr="002F1785">
        <w:rPr>
          <w:rFonts w:cs="B Nazanin"/>
          <w:sz w:val="28"/>
          <w:szCs w:val="28"/>
          <w:rtl/>
        </w:rPr>
        <w:t>های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قلبی،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دیابت،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چاقی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یا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مصرف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دخانیات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دارند</w:t>
      </w:r>
      <w:r>
        <w:rPr>
          <w:rFonts w:cs="B Nazanin"/>
          <w:sz w:val="28"/>
          <w:szCs w:val="28"/>
        </w:rPr>
        <w:t xml:space="preserve">. </w:t>
      </w:r>
    </w:p>
    <w:p w:rsidR="00E2756A" w:rsidRPr="002F1785" w:rsidRDefault="002F1785" w:rsidP="002F1785">
      <w:pPr>
        <w:bidi/>
        <w:ind w:left="-720"/>
        <w:jc w:val="both"/>
        <w:rPr>
          <w:rFonts w:cs="B Nazanin"/>
          <w:sz w:val="28"/>
          <w:szCs w:val="28"/>
        </w:rPr>
      </w:pPr>
      <w:r w:rsidRPr="002F1785">
        <w:rPr>
          <w:rFonts w:cs="B Nazanin"/>
          <w:sz w:val="28"/>
          <w:szCs w:val="28"/>
          <w:rtl/>
        </w:rPr>
        <w:t>اعضای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گروه</w:t>
      </w:r>
      <w:r w:rsidRPr="002F1785">
        <w:rPr>
          <w:rFonts w:cs="B Nazanin"/>
          <w:sz w:val="28"/>
          <w:szCs w:val="28"/>
        </w:rPr>
        <w:t>‌</w:t>
      </w:r>
      <w:r w:rsidRPr="002F1785">
        <w:rPr>
          <w:rFonts w:cs="B Nazanin"/>
          <w:sz w:val="28"/>
          <w:szCs w:val="28"/>
          <w:rtl/>
        </w:rPr>
        <w:t>های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خودیار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از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طریق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همدلی،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حمایت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اجتماعی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و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تبادل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تجربه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به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یکدیگر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کمک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می</w:t>
      </w:r>
      <w:r w:rsidRPr="002F1785">
        <w:rPr>
          <w:rFonts w:cs="B Nazanin"/>
          <w:sz w:val="28"/>
          <w:szCs w:val="28"/>
        </w:rPr>
        <w:t>‌</w:t>
      </w:r>
      <w:r w:rsidRPr="002F1785">
        <w:rPr>
          <w:rFonts w:cs="B Nazanin"/>
          <w:sz w:val="28"/>
          <w:szCs w:val="28"/>
          <w:rtl/>
        </w:rPr>
        <w:t>کنند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تا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با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شرایط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بهتر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و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کیفیت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زندگی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بالاتر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کنار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بیایند</w:t>
      </w:r>
      <w:r w:rsidRPr="002F1785">
        <w:rPr>
          <w:rFonts w:cs="B Nazanin"/>
          <w:sz w:val="28"/>
          <w:szCs w:val="28"/>
        </w:rPr>
        <w:t>.</w:t>
      </w:r>
    </w:p>
    <w:p w:rsidR="00E2756A" w:rsidRPr="002F1785" w:rsidRDefault="002F1785" w:rsidP="002F1785">
      <w:pPr>
        <w:pStyle w:val="Heading1"/>
        <w:bidi/>
        <w:ind w:left="-720"/>
        <w:jc w:val="both"/>
        <w:rPr>
          <w:rFonts w:cs="B Nazanin"/>
          <w:b w:val="0"/>
          <w:bCs w:val="0"/>
        </w:rPr>
      </w:pPr>
      <w:r w:rsidRPr="002F1785">
        <w:rPr>
          <w:rFonts w:cs="B Nazanin"/>
          <w:b w:val="0"/>
          <w:bCs w:val="0"/>
          <w:rtl/>
        </w:rPr>
        <w:lastRenderedPageBreak/>
        <w:t>خودمراقبتی</w:t>
      </w:r>
      <w:r w:rsidRPr="002F1785">
        <w:rPr>
          <w:rFonts w:cs="B Nazanin"/>
          <w:b w:val="0"/>
          <w:bCs w:val="0"/>
        </w:rPr>
        <w:t xml:space="preserve"> </w:t>
      </w:r>
      <w:r w:rsidRPr="002F1785">
        <w:rPr>
          <w:rFonts w:cs="B Nazanin"/>
          <w:b w:val="0"/>
          <w:bCs w:val="0"/>
          <w:rtl/>
        </w:rPr>
        <w:t>سازمانی</w:t>
      </w:r>
      <w:r w:rsidRPr="002F1785">
        <w:rPr>
          <w:rFonts w:cs="B Nazanin"/>
          <w:b w:val="0"/>
          <w:bCs w:val="0"/>
        </w:rPr>
        <w:t xml:space="preserve"> </w:t>
      </w:r>
      <w:r w:rsidRPr="002F1785">
        <w:rPr>
          <w:rFonts w:cs="B Nazanin"/>
          <w:b w:val="0"/>
          <w:bCs w:val="0"/>
          <w:rtl/>
        </w:rPr>
        <w:t>و</w:t>
      </w:r>
      <w:r w:rsidRPr="002F1785">
        <w:rPr>
          <w:rFonts w:cs="B Nazanin"/>
          <w:b w:val="0"/>
          <w:bCs w:val="0"/>
        </w:rPr>
        <w:t xml:space="preserve"> </w:t>
      </w:r>
      <w:r w:rsidRPr="002F1785">
        <w:rPr>
          <w:rFonts w:cs="B Nazanin"/>
          <w:b w:val="0"/>
          <w:bCs w:val="0"/>
          <w:rtl/>
        </w:rPr>
        <w:t>اهداف</w:t>
      </w:r>
      <w:r w:rsidRPr="002F1785">
        <w:rPr>
          <w:rFonts w:cs="B Nazanin"/>
          <w:b w:val="0"/>
          <w:bCs w:val="0"/>
        </w:rPr>
        <w:t xml:space="preserve"> </w:t>
      </w:r>
      <w:r w:rsidRPr="002F1785">
        <w:rPr>
          <w:rFonts w:cs="B Nazanin"/>
          <w:b w:val="0"/>
          <w:bCs w:val="0"/>
          <w:rtl/>
        </w:rPr>
        <w:t>کمی</w:t>
      </w:r>
    </w:p>
    <w:p w:rsidR="002F1785" w:rsidRDefault="002F1785" w:rsidP="002F1785">
      <w:pPr>
        <w:bidi/>
        <w:ind w:left="-720"/>
        <w:jc w:val="both"/>
        <w:rPr>
          <w:rFonts w:cs="B Nazanin"/>
          <w:sz w:val="28"/>
          <w:szCs w:val="28"/>
          <w:rtl/>
        </w:rPr>
      </w:pPr>
      <w:r w:rsidRPr="002F1785">
        <w:rPr>
          <w:rFonts w:cs="B Nazanin"/>
          <w:sz w:val="28"/>
          <w:szCs w:val="28"/>
          <w:rtl/>
        </w:rPr>
        <w:t>سازمان</w:t>
      </w:r>
      <w:r w:rsidRPr="002F1785">
        <w:rPr>
          <w:rFonts w:cs="B Nazanin"/>
          <w:sz w:val="28"/>
          <w:szCs w:val="28"/>
        </w:rPr>
        <w:t>‌</w:t>
      </w:r>
      <w:r w:rsidRPr="002F1785">
        <w:rPr>
          <w:rFonts w:cs="B Nazanin"/>
          <w:sz w:val="28"/>
          <w:szCs w:val="28"/>
          <w:rtl/>
        </w:rPr>
        <w:t>ها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و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ادارات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دولتی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و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غیردولتی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با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۲۰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نفر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یا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بیشتر،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موظف</w:t>
      </w:r>
      <w:r w:rsidRPr="002F1785">
        <w:rPr>
          <w:rFonts w:cs="B Nazanin"/>
          <w:sz w:val="28"/>
          <w:szCs w:val="28"/>
        </w:rPr>
        <w:t>‌</w:t>
      </w:r>
      <w:r w:rsidRPr="002F1785">
        <w:rPr>
          <w:rFonts w:cs="B Nazanin"/>
          <w:sz w:val="28"/>
          <w:szCs w:val="28"/>
          <w:rtl/>
        </w:rPr>
        <w:t>اند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برنامه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خودمراقبتی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سازمانی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را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پیاده</w:t>
      </w:r>
      <w:r w:rsidRPr="002F1785">
        <w:rPr>
          <w:rFonts w:cs="B Nazanin"/>
          <w:sz w:val="28"/>
          <w:szCs w:val="28"/>
        </w:rPr>
        <w:t>‌</w:t>
      </w:r>
      <w:r w:rsidRPr="002F1785">
        <w:rPr>
          <w:rFonts w:cs="B Nazanin"/>
          <w:sz w:val="28"/>
          <w:szCs w:val="28"/>
          <w:rtl/>
        </w:rPr>
        <w:t>سازی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کنند</w:t>
      </w:r>
      <w:r w:rsidRPr="002F1785">
        <w:rPr>
          <w:rFonts w:cs="B Nazanin"/>
          <w:sz w:val="28"/>
          <w:szCs w:val="28"/>
        </w:rPr>
        <w:t xml:space="preserve">. </w:t>
      </w:r>
      <w:r w:rsidRPr="002F1785">
        <w:rPr>
          <w:rFonts w:cs="B Nazanin"/>
          <w:sz w:val="28"/>
          <w:szCs w:val="28"/>
        </w:rPr>
        <w:br/>
        <w:t xml:space="preserve">    </w:t>
      </w:r>
      <w:r w:rsidRPr="002F1785">
        <w:rPr>
          <w:rFonts w:cs="B Nazanin"/>
          <w:sz w:val="28"/>
          <w:szCs w:val="28"/>
          <w:rtl/>
        </w:rPr>
        <w:t>این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برنامه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شامل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تشکیل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شورای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ارتقای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سلامت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در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سازمان،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انتخاب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رابط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سلامت،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تدوین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برنامه</w:t>
      </w:r>
      <w:r w:rsidRPr="002F1785">
        <w:rPr>
          <w:rFonts w:cs="B Nazanin"/>
          <w:sz w:val="28"/>
          <w:szCs w:val="28"/>
        </w:rPr>
        <w:t>‌</w:t>
      </w:r>
      <w:r w:rsidRPr="002F1785">
        <w:rPr>
          <w:rFonts w:cs="B Nazanin"/>
          <w:sz w:val="28"/>
          <w:szCs w:val="28"/>
          <w:rtl/>
        </w:rPr>
        <w:t>های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عملیاتی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و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اجرای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طرح</w:t>
      </w:r>
      <w:r w:rsidRPr="002F1785">
        <w:rPr>
          <w:rFonts w:cs="B Nazanin"/>
          <w:sz w:val="28"/>
          <w:szCs w:val="28"/>
        </w:rPr>
        <w:t>‌</w:t>
      </w:r>
      <w:r w:rsidRPr="002F1785">
        <w:rPr>
          <w:rFonts w:cs="B Nazanin"/>
          <w:sz w:val="28"/>
          <w:szCs w:val="28"/>
          <w:rtl/>
        </w:rPr>
        <w:t>های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ارتقای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سلامت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در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محیط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کار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است</w:t>
      </w:r>
      <w:r>
        <w:rPr>
          <w:rFonts w:cs="B Nazanin"/>
          <w:sz w:val="28"/>
          <w:szCs w:val="28"/>
        </w:rPr>
        <w:t xml:space="preserve">. </w:t>
      </w:r>
    </w:p>
    <w:p w:rsidR="002F1785" w:rsidRDefault="002F1785" w:rsidP="002F1785">
      <w:pPr>
        <w:bidi/>
        <w:ind w:left="-720"/>
        <w:jc w:val="both"/>
        <w:rPr>
          <w:rFonts w:cs="B Nazanin"/>
          <w:sz w:val="28"/>
          <w:szCs w:val="28"/>
          <w:rtl/>
        </w:rPr>
      </w:pPr>
      <w:r w:rsidRPr="002F1785">
        <w:rPr>
          <w:rFonts w:cs="B Nazanin"/>
          <w:sz w:val="28"/>
          <w:szCs w:val="28"/>
        </w:rPr>
        <w:t xml:space="preserve">  </w:t>
      </w:r>
      <w:r w:rsidRPr="002F1785">
        <w:rPr>
          <w:rFonts w:cs="B Nazanin"/>
          <w:sz w:val="28"/>
          <w:szCs w:val="28"/>
          <w:rtl/>
        </w:rPr>
        <w:t>اقداماتی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مانند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آموزش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کارکنان،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ایجاد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محیط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کار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سالم،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حمایت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از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فعالیت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بدنی،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تغذیه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سالم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و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کاهش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عوامل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خطر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محیطی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از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جمله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محورهای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این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برنامه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است</w:t>
      </w:r>
      <w:r>
        <w:rPr>
          <w:rFonts w:cs="B Nazanin"/>
          <w:sz w:val="28"/>
          <w:szCs w:val="28"/>
        </w:rPr>
        <w:t xml:space="preserve">. </w:t>
      </w:r>
    </w:p>
    <w:p w:rsidR="002F1785" w:rsidRDefault="002F1785" w:rsidP="002F1785">
      <w:pPr>
        <w:bidi/>
        <w:ind w:left="-720"/>
        <w:jc w:val="both"/>
        <w:rPr>
          <w:rFonts w:cs="B Nazanin"/>
          <w:sz w:val="28"/>
          <w:szCs w:val="28"/>
          <w:rtl/>
        </w:rPr>
      </w:pP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اهداف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کمی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برنامه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ملی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خودمراقبتی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برای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سال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۱۴۰۴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شامل</w:t>
      </w:r>
      <w:r w:rsidRPr="002F1785">
        <w:rPr>
          <w:rFonts w:cs="B Nazanin"/>
          <w:sz w:val="28"/>
          <w:szCs w:val="28"/>
        </w:rPr>
        <w:t xml:space="preserve">: </w:t>
      </w:r>
      <w:r w:rsidRPr="002F1785">
        <w:rPr>
          <w:rFonts w:cs="B Nazanin"/>
          <w:sz w:val="28"/>
          <w:szCs w:val="28"/>
          <w:rtl/>
        </w:rPr>
        <w:t>پوشش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۳۰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درصدی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خانواده</w:t>
      </w:r>
      <w:r w:rsidRPr="002F1785">
        <w:rPr>
          <w:rFonts w:cs="B Nazanin"/>
          <w:sz w:val="28"/>
          <w:szCs w:val="28"/>
        </w:rPr>
        <w:t>‌</w:t>
      </w:r>
      <w:r w:rsidRPr="002F1785">
        <w:rPr>
          <w:rFonts w:cs="B Nazanin"/>
          <w:sz w:val="28"/>
          <w:szCs w:val="28"/>
          <w:rtl/>
        </w:rPr>
        <w:t>ها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در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خودمراقبتی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فردی،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پوشش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۳۰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درصدی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سازمان</w:t>
      </w:r>
      <w:r w:rsidRPr="002F1785">
        <w:rPr>
          <w:rFonts w:cs="B Nazanin"/>
          <w:sz w:val="28"/>
          <w:szCs w:val="28"/>
        </w:rPr>
        <w:t>‌</w:t>
      </w:r>
      <w:r w:rsidRPr="002F1785">
        <w:rPr>
          <w:rFonts w:cs="B Nazanin"/>
          <w:sz w:val="28"/>
          <w:szCs w:val="28"/>
          <w:rtl/>
        </w:rPr>
        <w:t>ها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و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شوراها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در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خودمراقبتی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سازمانی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و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اجتماعی،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و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تشکیل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۱۰۰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درصدی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گروه</w:t>
      </w:r>
      <w:r w:rsidRPr="002F1785">
        <w:rPr>
          <w:rFonts w:cs="B Nazanin"/>
          <w:sz w:val="28"/>
          <w:szCs w:val="28"/>
        </w:rPr>
        <w:t>‌</w:t>
      </w:r>
      <w:r w:rsidRPr="002F1785">
        <w:rPr>
          <w:rFonts w:cs="B Nazanin"/>
          <w:sz w:val="28"/>
          <w:szCs w:val="28"/>
          <w:rtl/>
        </w:rPr>
        <w:t>های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خودیار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توسط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مراقبان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سلامت</w:t>
      </w:r>
      <w:r w:rsidR="00C07373">
        <w:rPr>
          <w:rFonts w:cs="B Nazanin" w:hint="cs"/>
          <w:sz w:val="28"/>
          <w:szCs w:val="28"/>
          <w:rtl/>
        </w:rPr>
        <w:t xml:space="preserve"> و بهورزان </w:t>
      </w:r>
      <w:bookmarkStart w:id="0" w:name="_GoBack"/>
      <w:bookmarkEnd w:id="0"/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است</w:t>
      </w:r>
      <w:r>
        <w:rPr>
          <w:rFonts w:cs="B Nazanin"/>
          <w:sz w:val="28"/>
          <w:szCs w:val="28"/>
        </w:rPr>
        <w:t xml:space="preserve">. </w:t>
      </w:r>
    </w:p>
    <w:p w:rsidR="00E2756A" w:rsidRDefault="002F1785" w:rsidP="002F1785">
      <w:pPr>
        <w:bidi/>
        <w:ind w:left="-720"/>
        <w:jc w:val="both"/>
        <w:rPr>
          <w:rFonts w:cs="B Nazanin"/>
          <w:sz w:val="28"/>
          <w:szCs w:val="28"/>
          <w:rtl/>
        </w:rPr>
      </w:pPr>
      <w:r w:rsidRPr="002F1785">
        <w:rPr>
          <w:rFonts w:cs="B Nazanin"/>
          <w:sz w:val="28"/>
          <w:szCs w:val="28"/>
          <w:rtl/>
        </w:rPr>
        <w:t>همچنین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جذب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سفیران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سلامت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در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مدارس،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دانشگاه</w:t>
      </w:r>
      <w:r w:rsidRPr="002F1785">
        <w:rPr>
          <w:rFonts w:cs="B Nazanin"/>
          <w:sz w:val="28"/>
          <w:szCs w:val="28"/>
        </w:rPr>
        <w:t>‌</w:t>
      </w:r>
      <w:r w:rsidRPr="002F1785">
        <w:rPr>
          <w:rFonts w:cs="B Nazanin"/>
          <w:sz w:val="28"/>
          <w:szCs w:val="28"/>
          <w:rtl/>
        </w:rPr>
        <w:t>ها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و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حوزه</w:t>
      </w:r>
      <w:r w:rsidRPr="002F1785">
        <w:rPr>
          <w:rFonts w:cs="B Nazanin"/>
          <w:sz w:val="28"/>
          <w:szCs w:val="28"/>
        </w:rPr>
        <w:t>‌</w:t>
      </w:r>
      <w:r w:rsidRPr="002F1785">
        <w:rPr>
          <w:rFonts w:cs="B Nazanin"/>
          <w:sz w:val="28"/>
          <w:szCs w:val="28"/>
          <w:rtl/>
        </w:rPr>
        <w:t>های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علمیه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برای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نهادینه</w:t>
      </w:r>
      <w:r w:rsidRPr="002F1785">
        <w:rPr>
          <w:rFonts w:cs="B Nazanin"/>
          <w:sz w:val="28"/>
          <w:szCs w:val="28"/>
        </w:rPr>
        <w:t>‌</w:t>
      </w:r>
      <w:r w:rsidRPr="002F1785">
        <w:rPr>
          <w:rFonts w:cs="B Nazanin"/>
          <w:sz w:val="28"/>
          <w:szCs w:val="28"/>
          <w:rtl/>
        </w:rPr>
        <w:t>سازی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فرهنگ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خودمراقبتی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از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دیگر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اهداف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کلان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این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برنامه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است</w:t>
      </w:r>
      <w:r w:rsidRPr="002F1785">
        <w:rPr>
          <w:rFonts w:cs="B Nazanin"/>
          <w:sz w:val="28"/>
          <w:szCs w:val="28"/>
        </w:rPr>
        <w:t>.</w:t>
      </w:r>
      <w:r w:rsidR="00C811F8" w:rsidRPr="00C811F8">
        <w:rPr>
          <w:rFonts w:ascii="Tw Cen MT" w:eastAsia="+mn-ea" w:hAnsi="Calibri" w:cs="B Nazanin" w:hint="cs"/>
          <w:color w:val="000000"/>
          <w:kern w:val="24"/>
          <w:sz w:val="28"/>
          <w:szCs w:val="28"/>
          <w:rtl/>
          <w:lang w:bidi="fa-IR"/>
        </w:rPr>
        <w:t xml:space="preserve"> </w:t>
      </w:r>
      <w:r w:rsidR="00C811F8" w:rsidRPr="00C811F8">
        <w:rPr>
          <w:rFonts w:ascii="Tw Cen MT" w:eastAsia="+mn-ea" w:hAnsi="Calibri" w:cs="B Nazanin" w:hint="cs"/>
          <w:color w:val="000000"/>
          <w:kern w:val="24"/>
          <w:sz w:val="28"/>
          <w:szCs w:val="28"/>
          <w:rtl/>
          <w:lang w:bidi="fa-IR"/>
        </w:rPr>
        <w:t>بر طبق اهداف برنامه خودمراقبتی در سال 1404</w:t>
      </w:r>
    </w:p>
    <w:p w:rsidR="00E2756A" w:rsidRPr="002F1785" w:rsidRDefault="002F1785" w:rsidP="002F1785">
      <w:pPr>
        <w:pStyle w:val="Heading1"/>
        <w:bidi/>
        <w:ind w:left="-720"/>
        <w:jc w:val="both"/>
        <w:rPr>
          <w:rFonts w:cs="B Nazanin"/>
          <w:b w:val="0"/>
          <w:bCs w:val="0"/>
        </w:rPr>
      </w:pPr>
      <w:r w:rsidRPr="002F1785">
        <w:rPr>
          <w:rFonts w:cs="B Nazanin"/>
          <w:b w:val="0"/>
          <w:bCs w:val="0"/>
          <w:rtl/>
        </w:rPr>
        <w:t>ارزیابی</w:t>
      </w:r>
      <w:r w:rsidRPr="002F1785">
        <w:rPr>
          <w:rFonts w:cs="B Nazanin"/>
          <w:b w:val="0"/>
          <w:bCs w:val="0"/>
        </w:rPr>
        <w:t xml:space="preserve"> </w:t>
      </w:r>
      <w:r w:rsidRPr="002F1785">
        <w:rPr>
          <w:rFonts w:cs="B Nazanin"/>
          <w:b w:val="0"/>
          <w:bCs w:val="0"/>
          <w:rtl/>
        </w:rPr>
        <w:t>و</w:t>
      </w:r>
      <w:r w:rsidRPr="002F1785">
        <w:rPr>
          <w:rFonts w:cs="B Nazanin"/>
          <w:b w:val="0"/>
          <w:bCs w:val="0"/>
        </w:rPr>
        <w:t xml:space="preserve"> </w:t>
      </w:r>
      <w:r w:rsidRPr="002F1785">
        <w:rPr>
          <w:rFonts w:cs="B Nazanin"/>
          <w:b w:val="0"/>
          <w:bCs w:val="0"/>
          <w:rtl/>
        </w:rPr>
        <w:t>جمع</w:t>
      </w:r>
      <w:r w:rsidRPr="002F1785">
        <w:rPr>
          <w:rFonts w:cs="B Nazanin"/>
          <w:b w:val="0"/>
          <w:bCs w:val="0"/>
        </w:rPr>
        <w:t>‌</w:t>
      </w:r>
      <w:r w:rsidRPr="002F1785">
        <w:rPr>
          <w:rFonts w:cs="B Nazanin"/>
          <w:b w:val="0"/>
          <w:bCs w:val="0"/>
          <w:rtl/>
        </w:rPr>
        <w:t>بندی</w:t>
      </w:r>
    </w:p>
    <w:p w:rsidR="002F1785" w:rsidRDefault="002F1785" w:rsidP="002F1785">
      <w:pPr>
        <w:bidi/>
        <w:ind w:left="-720"/>
        <w:jc w:val="both"/>
        <w:rPr>
          <w:rFonts w:cs="B Nazanin"/>
          <w:sz w:val="28"/>
          <w:szCs w:val="28"/>
          <w:rtl/>
        </w:rPr>
      </w:pPr>
      <w:r w:rsidRPr="002F1785">
        <w:rPr>
          <w:rFonts w:cs="B Nazanin"/>
          <w:sz w:val="28"/>
          <w:szCs w:val="28"/>
          <w:rtl/>
        </w:rPr>
        <w:t>برای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سنجش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اثربخشی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برنامه،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شاخص</w:t>
      </w:r>
      <w:r w:rsidRPr="002F1785">
        <w:rPr>
          <w:rFonts w:cs="B Nazanin"/>
          <w:sz w:val="28"/>
          <w:szCs w:val="28"/>
        </w:rPr>
        <w:t>‌</w:t>
      </w:r>
      <w:r w:rsidRPr="002F1785">
        <w:rPr>
          <w:rFonts w:cs="B Nazanin"/>
          <w:sz w:val="28"/>
          <w:szCs w:val="28"/>
          <w:rtl/>
        </w:rPr>
        <w:t>های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دقیق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تعریف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شده</w:t>
      </w:r>
      <w:r w:rsidRPr="002F1785">
        <w:rPr>
          <w:rFonts w:cs="B Nazanin"/>
          <w:sz w:val="28"/>
          <w:szCs w:val="28"/>
        </w:rPr>
        <w:t>‌</w:t>
      </w:r>
      <w:r w:rsidRPr="002F1785">
        <w:rPr>
          <w:rFonts w:cs="B Nazanin"/>
          <w:sz w:val="28"/>
          <w:szCs w:val="28"/>
          <w:rtl/>
        </w:rPr>
        <w:t>اند</w:t>
      </w:r>
      <w:r w:rsidRPr="002F1785">
        <w:rPr>
          <w:rFonts w:cs="B Nazanin"/>
          <w:sz w:val="28"/>
          <w:szCs w:val="28"/>
        </w:rPr>
        <w:t xml:space="preserve">. </w:t>
      </w:r>
      <w:r w:rsidRPr="002F1785">
        <w:rPr>
          <w:rFonts w:cs="B Nazanin"/>
          <w:sz w:val="28"/>
          <w:szCs w:val="28"/>
          <w:rtl/>
        </w:rPr>
        <w:t>به</w:t>
      </w:r>
      <w:r w:rsidRPr="002F1785">
        <w:rPr>
          <w:rFonts w:cs="B Nazanin"/>
          <w:sz w:val="28"/>
          <w:szCs w:val="28"/>
        </w:rPr>
        <w:t>‌</w:t>
      </w:r>
      <w:r w:rsidRPr="002F1785">
        <w:rPr>
          <w:rFonts w:cs="B Nazanin"/>
          <w:sz w:val="28"/>
          <w:szCs w:val="28"/>
          <w:rtl/>
        </w:rPr>
        <w:t>عنوان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نمونه،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در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حوزه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خودمراقبتی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فردی،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شاخص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اصلی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نسبت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سفیران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سلامت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خانوار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ثبت</w:t>
      </w:r>
      <w:r w:rsidRPr="002F1785">
        <w:rPr>
          <w:rFonts w:cs="B Nazanin"/>
          <w:sz w:val="28"/>
          <w:szCs w:val="28"/>
        </w:rPr>
        <w:t>‌</w:t>
      </w:r>
      <w:r w:rsidRPr="002F1785">
        <w:rPr>
          <w:rFonts w:cs="B Nazanin"/>
          <w:sz w:val="28"/>
          <w:szCs w:val="28"/>
          <w:rtl/>
        </w:rPr>
        <w:t>شده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در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سامانه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به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کل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خانوارهای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تحت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پوشش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است</w:t>
      </w:r>
      <w:r>
        <w:rPr>
          <w:rFonts w:cs="B Nazanin"/>
          <w:sz w:val="28"/>
          <w:szCs w:val="28"/>
        </w:rPr>
        <w:t xml:space="preserve">. </w:t>
      </w:r>
    </w:p>
    <w:p w:rsidR="002F1785" w:rsidRDefault="002F1785" w:rsidP="002F1785">
      <w:pPr>
        <w:bidi/>
        <w:ind w:left="-720"/>
        <w:jc w:val="both"/>
        <w:rPr>
          <w:rFonts w:cs="B Nazanin"/>
          <w:sz w:val="28"/>
          <w:szCs w:val="28"/>
          <w:rtl/>
        </w:rPr>
      </w:pPr>
      <w:r w:rsidRPr="002F1785">
        <w:rPr>
          <w:rFonts w:cs="B Nazanin"/>
          <w:sz w:val="28"/>
          <w:szCs w:val="28"/>
        </w:rPr>
        <w:t xml:space="preserve">  </w:t>
      </w:r>
      <w:r w:rsidRPr="002F1785">
        <w:rPr>
          <w:rFonts w:cs="B Nazanin"/>
          <w:sz w:val="28"/>
          <w:szCs w:val="28"/>
          <w:rtl/>
        </w:rPr>
        <w:t>در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بخش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اجتماعی،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میزان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مشارکت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شوراها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و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در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بخش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سازمانی،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درصد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سازمان</w:t>
      </w:r>
      <w:r w:rsidRPr="002F1785">
        <w:rPr>
          <w:rFonts w:cs="B Nazanin"/>
          <w:sz w:val="28"/>
          <w:szCs w:val="28"/>
        </w:rPr>
        <w:t>‌</w:t>
      </w:r>
      <w:r w:rsidRPr="002F1785">
        <w:rPr>
          <w:rFonts w:cs="B Nazanin"/>
          <w:sz w:val="28"/>
          <w:szCs w:val="28"/>
          <w:rtl/>
        </w:rPr>
        <w:t>های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حامی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سلامت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معیار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سنجش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قرار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می</w:t>
      </w:r>
      <w:r w:rsidRPr="002F1785">
        <w:rPr>
          <w:rFonts w:cs="B Nazanin"/>
          <w:sz w:val="28"/>
          <w:szCs w:val="28"/>
        </w:rPr>
        <w:t>‌</w:t>
      </w:r>
      <w:r w:rsidRPr="002F1785">
        <w:rPr>
          <w:rFonts w:cs="B Nazanin"/>
          <w:sz w:val="28"/>
          <w:szCs w:val="28"/>
          <w:rtl/>
        </w:rPr>
        <w:t>گیرد</w:t>
      </w:r>
      <w:r w:rsidRPr="002F1785">
        <w:rPr>
          <w:rFonts w:cs="B Nazanin"/>
          <w:sz w:val="28"/>
          <w:szCs w:val="28"/>
        </w:rPr>
        <w:t xml:space="preserve">. </w:t>
      </w:r>
      <w:r w:rsidRPr="002F1785">
        <w:rPr>
          <w:rFonts w:cs="B Nazanin"/>
          <w:sz w:val="28"/>
          <w:szCs w:val="28"/>
        </w:rPr>
        <w:br/>
        <w:t xml:space="preserve">    </w:t>
      </w:r>
      <w:r w:rsidRPr="002F1785">
        <w:rPr>
          <w:rFonts w:cs="B Nazanin"/>
          <w:sz w:val="28"/>
          <w:szCs w:val="28"/>
          <w:rtl/>
        </w:rPr>
        <w:t>این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ارزیابی</w:t>
      </w:r>
      <w:r w:rsidRPr="002F1785">
        <w:rPr>
          <w:rFonts w:cs="B Nazanin"/>
          <w:sz w:val="28"/>
          <w:szCs w:val="28"/>
        </w:rPr>
        <w:t>‌</w:t>
      </w:r>
      <w:r w:rsidRPr="002F1785">
        <w:rPr>
          <w:rFonts w:cs="B Nazanin"/>
          <w:sz w:val="28"/>
          <w:szCs w:val="28"/>
          <w:rtl/>
        </w:rPr>
        <w:t>ها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به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صورت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فصلی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یا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سالانه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انجام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می</w:t>
      </w:r>
      <w:r w:rsidRPr="002F1785">
        <w:rPr>
          <w:rFonts w:cs="B Nazanin"/>
          <w:sz w:val="28"/>
          <w:szCs w:val="28"/>
        </w:rPr>
        <w:t>‌</w:t>
      </w:r>
      <w:r w:rsidRPr="002F1785">
        <w:rPr>
          <w:rFonts w:cs="B Nazanin"/>
          <w:sz w:val="28"/>
          <w:szCs w:val="28"/>
          <w:rtl/>
        </w:rPr>
        <w:t>شود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و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نتایج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آن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مبنای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اصلاح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برنامه</w:t>
      </w:r>
      <w:r w:rsidRPr="002F1785">
        <w:rPr>
          <w:rFonts w:cs="B Nazanin"/>
          <w:sz w:val="28"/>
          <w:szCs w:val="28"/>
        </w:rPr>
        <w:t>‌</w:t>
      </w:r>
      <w:r w:rsidRPr="002F1785">
        <w:rPr>
          <w:rFonts w:cs="B Nazanin"/>
          <w:sz w:val="28"/>
          <w:szCs w:val="28"/>
          <w:rtl/>
        </w:rPr>
        <w:t>ها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خواهد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بود</w:t>
      </w:r>
      <w:r w:rsidRPr="002F1785">
        <w:rPr>
          <w:rFonts w:cs="B Nazanin"/>
          <w:sz w:val="28"/>
          <w:szCs w:val="28"/>
        </w:rPr>
        <w:t xml:space="preserve">. </w:t>
      </w:r>
      <w:r w:rsidRPr="002F1785">
        <w:rPr>
          <w:rFonts w:cs="B Nazanin"/>
          <w:sz w:val="28"/>
          <w:szCs w:val="28"/>
        </w:rPr>
        <w:br/>
        <w:t xml:space="preserve">    </w:t>
      </w:r>
      <w:r w:rsidRPr="002F1785">
        <w:rPr>
          <w:rFonts w:cs="B Nazanin"/>
          <w:sz w:val="28"/>
          <w:szCs w:val="28"/>
          <w:rtl/>
        </w:rPr>
        <w:t>در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جمع</w:t>
      </w:r>
      <w:r w:rsidRPr="002F1785">
        <w:rPr>
          <w:rFonts w:cs="B Nazanin"/>
          <w:sz w:val="28"/>
          <w:szCs w:val="28"/>
        </w:rPr>
        <w:t>‌</w:t>
      </w:r>
      <w:r w:rsidRPr="002F1785">
        <w:rPr>
          <w:rFonts w:cs="B Nazanin"/>
          <w:sz w:val="28"/>
          <w:szCs w:val="28"/>
          <w:rtl/>
        </w:rPr>
        <w:t>بندی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می</w:t>
      </w:r>
      <w:r w:rsidRPr="002F1785">
        <w:rPr>
          <w:rFonts w:cs="B Nazanin"/>
          <w:sz w:val="28"/>
          <w:szCs w:val="28"/>
        </w:rPr>
        <w:t>‌</w:t>
      </w:r>
      <w:r w:rsidRPr="002F1785">
        <w:rPr>
          <w:rFonts w:cs="B Nazanin"/>
          <w:sz w:val="28"/>
          <w:szCs w:val="28"/>
          <w:rtl/>
        </w:rPr>
        <w:t>توان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گفت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که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برنامه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ملی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خودمراقبتی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یک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طرح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جامع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و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چندلایه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است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که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فرد،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خانواده،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محله،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سازمان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و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جامعه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را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درگیر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می</w:t>
      </w:r>
      <w:r w:rsidRPr="002F1785">
        <w:rPr>
          <w:rFonts w:cs="B Nazanin"/>
          <w:sz w:val="28"/>
          <w:szCs w:val="28"/>
        </w:rPr>
        <w:t>‌</w:t>
      </w:r>
      <w:r w:rsidRPr="002F1785">
        <w:rPr>
          <w:rFonts w:cs="B Nazanin"/>
          <w:sz w:val="28"/>
          <w:szCs w:val="28"/>
          <w:rtl/>
        </w:rPr>
        <w:t>کند</w:t>
      </w:r>
      <w:r>
        <w:rPr>
          <w:rFonts w:cs="B Nazanin"/>
          <w:sz w:val="28"/>
          <w:szCs w:val="28"/>
        </w:rPr>
        <w:t>.</w:t>
      </w:r>
    </w:p>
    <w:p w:rsidR="00E2756A" w:rsidRPr="002F1785" w:rsidRDefault="002F1785" w:rsidP="002F1785">
      <w:pPr>
        <w:bidi/>
        <w:ind w:left="-720"/>
        <w:jc w:val="both"/>
        <w:rPr>
          <w:rFonts w:cs="B Nazanin"/>
          <w:sz w:val="28"/>
          <w:szCs w:val="28"/>
        </w:rPr>
      </w:pPr>
      <w:r w:rsidRPr="002F1785">
        <w:rPr>
          <w:rFonts w:cs="B Nazanin"/>
          <w:sz w:val="28"/>
          <w:szCs w:val="28"/>
        </w:rPr>
        <w:t xml:space="preserve">   </w:t>
      </w:r>
      <w:r w:rsidRPr="002F1785">
        <w:rPr>
          <w:rFonts w:cs="B Nazanin"/>
          <w:sz w:val="28"/>
          <w:szCs w:val="28"/>
          <w:rtl/>
        </w:rPr>
        <w:t>این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برنامه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با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هدف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ارتقای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سواد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سلامت،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افزایش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مشارکت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مردمی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و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کاهش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هزینه</w:t>
      </w:r>
      <w:r w:rsidRPr="002F1785">
        <w:rPr>
          <w:rFonts w:cs="B Nazanin"/>
          <w:sz w:val="28"/>
          <w:szCs w:val="28"/>
        </w:rPr>
        <w:t>‌</w:t>
      </w:r>
      <w:r w:rsidRPr="002F1785">
        <w:rPr>
          <w:rFonts w:cs="B Nazanin"/>
          <w:sz w:val="28"/>
          <w:szCs w:val="28"/>
          <w:rtl/>
        </w:rPr>
        <w:t>های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درمانی،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بستری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برای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ایجاد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جامعه</w:t>
      </w:r>
      <w:r w:rsidRPr="002F1785">
        <w:rPr>
          <w:rFonts w:cs="B Nazanin"/>
          <w:sz w:val="28"/>
          <w:szCs w:val="28"/>
        </w:rPr>
        <w:t>‌</w:t>
      </w:r>
      <w:r w:rsidRPr="002F1785">
        <w:rPr>
          <w:rFonts w:cs="B Nazanin"/>
          <w:sz w:val="28"/>
          <w:szCs w:val="28"/>
          <w:rtl/>
        </w:rPr>
        <w:t>ای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سالم</w:t>
      </w:r>
      <w:r w:rsidRPr="002F1785">
        <w:rPr>
          <w:rFonts w:cs="B Nazanin"/>
          <w:sz w:val="28"/>
          <w:szCs w:val="28"/>
        </w:rPr>
        <w:t>‌</w:t>
      </w:r>
      <w:r w:rsidRPr="002F1785">
        <w:rPr>
          <w:rFonts w:cs="B Nazanin"/>
          <w:sz w:val="28"/>
          <w:szCs w:val="28"/>
          <w:rtl/>
        </w:rPr>
        <w:t>تر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و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توانمندتر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فراهم</w:t>
      </w:r>
      <w:r w:rsidRPr="002F1785">
        <w:rPr>
          <w:rFonts w:cs="B Nazanin"/>
          <w:sz w:val="28"/>
          <w:szCs w:val="28"/>
        </w:rPr>
        <w:t xml:space="preserve"> </w:t>
      </w:r>
      <w:r w:rsidRPr="002F1785">
        <w:rPr>
          <w:rFonts w:cs="B Nazanin"/>
          <w:sz w:val="28"/>
          <w:szCs w:val="28"/>
          <w:rtl/>
        </w:rPr>
        <w:t>می</w:t>
      </w:r>
      <w:r w:rsidRPr="002F1785">
        <w:rPr>
          <w:rFonts w:cs="B Nazanin"/>
          <w:sz w:val="28"/>
          <w:szCs w:val="28"/>
        </w:rPr>
        <w:t>‌</w:t>
      </w:r>
      <w:r w:rsidRPr="002F1785">
        <w:rPr>
          <w:rFonts w:cs="B Nazanin"/>
          <w:sz w:val="28"/>
          <w:szCs w:val="28"/>
          <w:rtl/>
        </w:rPr>
        <w:t>آورد</w:t>
      </w:r>
      <w:r w:rsidRPr="002F1785">
        <w:rPr>
          <w:rFonts w:cs="B Nazanin"/>
          <w:sz w:val="28"/>
          <w:szCs w:val="28"/>
        </w:rPr>
        <w:t>.</w:t>
      </w:r>
    </w:p>
    <w:sectPr w:rsidR="00E2756A" w:rsidRPr="002F1785" w:rsidSect="002F1785">
      <w:pgSz w:w="12240" w:h="15840"/>
      <w:pgMar w:top="1440" w:right="1800" w:bottom="144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+mn-ea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2F1785"/>
    <w:rsid w:val="00326F90"/>
    <w:rsid w:val="005828BF"/>
    <w:rsid w:val="00A93EB5"/>
    <w:rsid w:val="00AA1D8D"/>
    <w:rsid w:val="00AD3AA5"/>
    <w:rsid w:val="00B47730"/>
    <w:rsid w:val="00C07373"/>
    <w:rsid w:val="00C811F8"/>
    <w:rsid w:val="00CB0664"/>
    <w:rsid w:val="00E2756A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4583251"/>
  <w14:defaultImageDpi w14:val="300"/>
  <w15:docId w15:val="{D5654789-E74B-4F03-8AE8-B5A37F008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7AAB306-1DDC-46C2-889E-FBCC38575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676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4526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لیدا بهنام</cp:lastModifiedBy>
  <cp:revision>7</cp:revision>
  <dcterms:created xsi:type="dcterms:W3CDTF">2013-12-23T23:15:00Z</dcterms:created>
  <dcterms:modified xsi:type="dcterms:W3CDTF">2025-08-17T08:13:00Z</dcterms:modified>
  <cp:category/>
</cp:coreProperties>
</file>