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64F" w:rsidRPr="009D6A72" w:rsidRDefault="009D6A72" w:rsidP="00DC2685">
      <w:pPr>
        <w:pStyle w:val="Title"/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  <w:rtl/>
        </w:rPr>
        <w:t>خلاصه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برنامه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="00DC2685">
        <w:rPr>
          <w:rFonts w:cs="B Nazanin" w:hint="cs"/>
          <w:sz w:val="28"/>
          <w:szCs w:val="28"/>
          <w:rtl/>
        </w:rPr>
        <w:t>1403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مقدمه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  <w:rtl/>
        </w:rPr>
        <w:t>برنامه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یکی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محورهای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مهم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طرح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ملی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خودمراقبتی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هدف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مشارکت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فعال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مردم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ارتقای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جامعه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طراحی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شده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</w:rPr>
        <w:t xml:space="preserve">   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جمعی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افراد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مشکلات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دغدغه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مشترک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هستند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یک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چارچوب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مشخص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آیند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ضمن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تبادل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تجربه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دانش،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حمایت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روانی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اجتماعی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دریافت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کرده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توانمندی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مسیر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زندگی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افزایش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دهند</w:t>
      </w:r>
      <w:r>
        <w:rPr>
          <w:rFonts w:cs="B Nazanin"/>
          <w:sz w:val="28"/>
          <w:szCs w:val="28"/>
        </w:rPr>
        <w:t xml:space="preserve">. 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</w:rPr>
        <w:t xml:space="preserve">    </w:t>
      </w:r>
      <w:r w:rsidRPr="009D6A72">
        <w:rPr>
          <w:rFonts w:cs="B Nazanin"/>
          <w:sz w:val="28"/>
          <w:szCs w:val="28"/>
          <w:rtl/>
        </w:rPr>
        <w:t>این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دستورالعمل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تأکید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نقش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جامعه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سازمان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محلی،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دنبال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ظرفیت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مردمی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کنار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نظام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کاهش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بیماری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بهبود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کیفیت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زندگی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تقویت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شود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اهداف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و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ضرورت</w:t>
      </w:r>
      <w:r w:rsidRPr="009D6A72">
        <w:rPr>
          <w:rFonts w:cs="B Nazanin"/>
          <w:b w:val="0"/>
          <w:bCs w:val="0"/>
        </w:rPr>
        <w:t>‌</w:t>
      </w:r>
      <w:r w:rsidRPr="009D6A72">
        <w:rPr>
          <w:rFonts w:cs="B Nazanin"/>
          <w:b w:val="0"/>
          <w:bCs w:val="0"/>
          <w:rtl/>
        </w:rPr>
        <w:t>ها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  <w:rtl/>
        </w:rPr>
        <w:t>اهداف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اصلی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شامل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ارتقای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سواد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تقویت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خودمراقبتی،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ایجاد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حمایت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اجتماعی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عاطفی،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کاهش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هزینه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درمانی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ارتقای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کیفیت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زندگی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>
        <w:rPr>
          <w:rFonts w:cs="B Nazanin"/>
          <w:sz w:val="28"/>
          <w:szCs w:val="28"/>
        </w:rPr>
        <w:t xml:space="preserve">. 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</w:rPr>
        <w:t xml:space="preserve">   </w:t>
      </w:r>
      <w:r w:rsidRPr="009D6A72">
        <w:rPr>
          <w:rFonts w:cs="B Nazanin"/>
          <w:sz w:val="28"/>
          <w:szCs w:val="28"/>
          <w:rtl/>
        </w:rPr>
        <w:t>ضرورت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اجرای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برنامه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دلیل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افزایش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بیماری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مزمن،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نیاز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توانمندسازی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بیماران،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کاهش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فشار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نظام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درمانی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تقویت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سرمایه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اجتماعی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احساس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شود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ترکیب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و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ساختار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گروه</w:t>
      </w:r>
      <w:r w:rsidRPr="009D6A72">
        <w:rPr>
          <w:rFonts w:cs="B Nazanin"/>
          <w:b w:val="0"/>
          <w:bCs w:val="0"/>
        </w:rPr>
        <w:t>‌</w:t>
      </w:r>
      <w:r w:rsidRPr="009D6A72">
        <w:rPr>
          <w:rFonts w:cs="B Nazanin"/>
          <w:b w:val="0"/>
          <w:bCs w:val="0"/>
          <w:rtl/>
        </w:rPr>
        <w:t>ها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  <w:rtl/>
        </w:rPr>
        <w:t>اعضا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معمولاً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۱۰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۲۰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نفر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دغدغه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بیماری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مشابه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هستند</w:t>
      </w:r>
      <w:r w:rsidRPr="009D6A72">
        <w:rPr>
          <w:rFonts w:cs="B Nazanin"/>
          <w:sz w:val="28"/>
          <w:szCs w:val="28"/>
        </w:rPr>
        <w:t xml:space="preserve">. </w:t>
      </w:r>
      <w:r w:rsidRPr="009D6A72">
        <w:rPr>
          <w:rFonts w:cs="B Nazanin"/>
          <w:sz w:val="28"/>
          <w:szCs w:val="28"/>
          <w:rtl/>
        </w:rPr>
        <w:t>رهبر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تسهیل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فردی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آموزش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دیده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جلسات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هدایت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کند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نظام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ارتباط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دارد</w:t>
      </w:r>
      <w:r>
        <w:rPr>
          <w:rFonts w:cs="B Nazanin"/>
          <w:sz w:val="28"/>
          <w:szCs w:val="28"/>
        </w:rPr>
        <w:t xml:space="preserve">. 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</w:rPr>
        <w:t xml:space="preserve">    </w:t>
      </w:r>
      <w:r w:rsidRPr="009D6A72">
        <w:rPr>
          <w:rFonts w:cs="B Nazanin"/>
          <w:sz w:val="28"/>
          <w:szCs w:val="28"/>
          <w:rtl/>
        </w:rPr>
        <w:t>وظایف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رهبر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شامل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هماهنگی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جلسات،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هدایت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بحث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ثبت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فعالیت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پیگیری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مشکلات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اعضاست</w:t>
      </w:r>
      <w:r w:rsidRPr="009D6A72">
        <w:rPr>
          <w:rFonts w:cs="B Nazanin"/>
          <w:sz w:val="28"/>
          <w:szCs w:val="28"/>
        </w:rPr>
        <w:t xml:space="preserve">. </w:t>
      </w:r>
      <w:r w:rsidRPr="009D6A72">
        <w:rPr>
          <w:rFonts w:cs="B Nazanin"/>
          <w:sz w:val="28"/>
          <w:szCs w:val="28"/>
          <w:rtl/>
        </w:rPr>
        <w:t>مراقبین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بهورزان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نقش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پشتیبان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ناظر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دارند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lastRenderedPageBreak/>
        <w:t>فعالیت</w:t>
      </w:r>
      <w:r w:rsidRPr="009D6A72">
        <w:rPr>
          <w:rFonts w:cs="B Nazanin"/>
          <w:b w:val="0"/>
          <w:bCs w:val="0"/>
        </w:rPr>
        <w:t>‌</w:t>
      </w:r>
      <w:r w:rsidRPr="009D6A72">
        <w:rPr>
          <w:rFonts w:cs="B Nazanin"/>
          <w:b w:val="0"/>
          <w:bCs w:val="0"/>
          <w:rtl/>
        </w:rPr>
        <w:t>ها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و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کارکردها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  <w:rtl/>
        </w:rPr>
        <w:t>فعالیت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شامل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جلسات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آموزشی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درباره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سبک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زندگی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حمایت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عاطفی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روانی،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فعالیت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جمعی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مانند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ورزش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تغذیه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تبادل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تجربه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میان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اعضا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همکاری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نظام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غربالگری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آموزش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محلی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نقش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نظام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سلامت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  <w:rtl/>
        </w:rPr>
        <w:t>مراقب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بهورز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وظیفه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شناسایی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جذب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اعضا،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آموزش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تسهیل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گران،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پیگیری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استمرار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جلسات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نظارت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فعالیت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دارند</w:t>
      </w:r>
      <w:r>
        <w:rPr>
          <w:rFonts w:cs="B Nazanin"/>
          <w:sz w:val="28"/>
          <w:szCs w:val="28"/>
        </w:rPr>
        <w:t xml:space="preserve">. 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</w:rPr>
        <w:t xml:space="preserve">  </w:t>
      </w:r>
      <w:r w:rsidRPr="009D6A72">
        <w:rPr>
          <w:rFonts w:cs="B Nazanin"/>
          <w:sz w:val="28"/>
          <w:szCs w:val="28"/>
          <w:rtl/>
        </w:rPr>
        <w:t>مراکز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بهداشت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نیز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مسئول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پشتیبانی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آموزشی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مالی،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ثبت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سامانه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تحلیل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نتایج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هستند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چشم</w:t>
      </w:r>
      <w:r w:rsidRPr="009D6A72">
        <w:rPr>
          <w:rFonts w:cs="B Nazanin"/>
          <w:b w:val="0"/>
          <w:bCs w:val="0"/>
        </w:rPr>
        <w:t>‌</w:t>
      </w:r>
      <w:r w:rsidRPr="009D6A72">
        <w:rPr>
          <w:rFonts w:cs="B Nazanin"/>
          <w:b w:val="0"/>
          <w:bCs w:val="0"/>
          <w:rtl/>
        </w:rPr>
        <w:t>انداز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و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اهداف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کمی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تا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سال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۱۴۰۴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  <w:rtl/>
        </w:rPr>
        <w:t>اهداف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شامل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تشکیل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صددرصدی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خانه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بهداشت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پایگاه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توسعه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بیماری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موضوعات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متنوع</w:t>
      </w:r>
      <w:r>
        <w:rPr>
          <w:rFonts w:cs="B Nazanin" w:hint="cs"/>
          <w:sz w:val="28"/>
          <w:szCs w:val="28"/>
          <w:rtl/>
        </w:rPr>
        <w:t>(</w:t>
      </w:r>
      <w:r w:rsidRPr="009D6A72">
        <w:rPr>
          <w:rFonts w:cs="B Nazanin"/>
          <w:sz w:val="28"/>
          <w:szCs w:val="28"/>
          <w:rtl/>
        </w:rPr>
        <w:t>دیابت،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سالمندان،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زنان،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نوجوانان،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تغذیه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سالم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فعالیت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بدنی</w:t>
      </w:r>
      <w:r>
        <w:rPr>
          <w:rFonts w:cs="B Nazanin" w:hint="cs"/>
          <w:sz w:val="28"/>
          <w:szCs w:val="28"/>
          <w:rtl/>
        </w:rPr>
        <w:t>)</w:t>
      </w:r>
      <w:r w:rsidRPr="009D6A72">
        <w:rPr>
          <w:rFonts w:cs="B Nazanin"/>
          <w:sz w:val="28"/>
          <w:szCs w:val="28"/>
          <w:rtl/>
        </w:rPr>
        <w:t>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پوشش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حداکثری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شهری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روستایی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مشارکت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برنامه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ملی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ارزیابی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و</w:t>
      </w:r>
      <w:r w:rsidRPr="009D6A72">
        <w:rPr>
          <w:rFonts w:cs="B Nazanin"/>
          <w:b w:val="0"/>
          <w:bCs w:val="0"/>
        </w:rPr>
        <w:t xml:space="preserve"> </w:t>
      </w:r>
      <w:r w:rsidRPr="009D6A72">
        <w:rPr>
          <w:rFonts w:cs="B Nazanin"/>
          <w:b w:val="0"/>
          <w:bCs w:val="0"/>
          <w:rtl/>
        </w:rPr>
        <w:t>پایش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  <w:rtl/>
        </w:rPr>
        <w:t>شاخص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ارزیابی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شامل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تعداد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تشکیل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شده،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استمرار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جلسات،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میزان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مشارکت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اعضا،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اثربخشی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ارتقای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سواد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تغییر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رفتار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گزارش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دهی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رهبران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مراکز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است</w:t>
      </w:r>
      <w:r w:rsidRPr="009D6A72">
        <w:rPr>
          <w:rFonts w:cs="B Nazanin"/>
          <w:sz w:val="28"/>
          <w:szCs w:val="28"/>
        </w:rPr>
        <w:t>.</w:t>
      </w:r>
    </w:p>
    <w:p w:rsidR="00E4664F" w:rsidRPr="009D6A72" w:rsidRDefault="009D6A72" w:rsidP="009D6A72">
      <w:pPr>
        <w:pStyle w:val="Heading1"/>
        <w:bidi/>
        <w:jc w:val="both"/>
        <w:rPr>
          <w:rFonts w:cs="B Nazanin"/>
          <w:b w:val="0"/>
          <w:bCs w:val="0"/>
        </w:rPr>
      </w:pPr>
      <w:r w:rsidRPr="009D6A72">
        <w:rPr>
          <w:rFonts w:cs="B Nazanin"/>
          <w:b w:val="0"/>
          <w:bCs w:val="0"/>
          <w:rtl/>
        </w:rPr>
        <w:t>جمع</w:t>
      </w:r>
      <w:r w:rsidRPr="009D6A72">
        <w:rPr>
          <w:rFonts w:cs="B Nazanin"/>
          <w:b w:val="0"/>
          <w:bCs w:val="0"/>
        </w:rPr>
        <w:t>‌</w:t>
      </w:r>
      <w:r w:rsidRPr="009D6A72">
        <w:rPr>
          <w:rFonts w:cs="B Nazanin"/>
          <w:b w:val="0"/>
          <w:bCs w:val="0"/>
          <w:rtl/>
        </w:rPr>
        <w:t>بندی</w:t>
      </w:r>
    </w:p>
    <w:p w:rsidR="009D6A72" w:rsidRDefault="009D6A72" w:rsidP="009D6A72">
      <w:pPr>
        <w:bidi/>
        <w:jc w:val="both"/>
        <w:rPr>
          <w:rFonts w:cs="B Nazanin"/>
          <w:sz w:val="28"/>
          <w:szCs w:val="28"/>
          <w:rtl/>
        </w:rPr>
      </w:pPr>
      <w:r w:rsidRPr="009D6A72">
        <w:rPr>
          <w:rFonts w:cs="B Nazanin"/>
          <w:sz w:val="28"/>
          <w:szCs w:val="28"/>
          <w:rtl/>
        </w:rPr>
        <w:t>گروه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مکمل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برنامه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خودمراقبتی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فردی،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خانوادگی،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سازمانی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اجتماعی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هستند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نقش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مهمی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کاهش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هزینه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های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درمانی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افزایش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سرمایه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اجتماعی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ایفا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کنند</w:t>
      </w:r>
      <w:r>
        <w:rPr>
          <w:rFonts w:cs="B Nazanin"/>
          <w:sz w:val="28"/>
          <w:szCs w:val="28"/>
        </w:rPr>
        <w:t xml:space="preserve">. </w:t>
      </w:r>
    </w:p>
    <w:p w:rsidR="00E4664F" w:rsidRPr="009D6A72" w:rsidRDefault="009D6A72" w:rsidP="009D6A72">
      <w:pPr>
        <w:bidi/>
        <w:jc w:val="both"/>
        <w:rPr>
          <w:rFonts w:cs="B Nazanin"/>
          <w:sz w:val="28"/>
          <w:szCs w:val="28"/>
        </w:rPr>
      </w:pPr>
      <w:r w:rsidRPr="009D6A72">
        <w:rPr>
          <w:rFonts w:cs="B Nazanin"/>
          <w:sz w:val="28"/>
          <w:szCs w:val="28"/>
        </w:rPr>
        <w:t xml:space="preserve">    </w:t>
      </w:r>
      <w:r w:rsidRPr="009D6A72">
        <w:rPr>
          <w:rFonts w:cs="B Nazanin"/>
          <w:sz w:val="28"/>
          <w:szCs w:val="28"/>
          <w:rtl/>
        </w:rPr>
        <w:t>تا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سال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۱۴۰۴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انتظار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می</w:t>
      </w:r>
      <w:r w:rsidRPr="009D6A72">
        <w:rPr>
          <w:rFonts w:cs="B Nazanin"/>
          <w:sz w:val="28"/>
          <w:szCs w:val="28"/>
        </w:rPr>
        <w:t>‌</w:t>
      </w:r>
      <w:r w:rsidRPr="009D6A72">
        <w:rPr>
          <w:rFonts w:cs="B Nazanin"/>
          <w:sz w:val="28"/>
          <w:szCs w:val="28"/>
          <w:rtl/>
        </w:rPr>
        <w:t>رود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هر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خانه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بهداشت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یا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پایگاه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حداقل</w:t>
      </w:r>
      <w:bookmarkStart w:id="0" w:name="_GoBack"/>
      <w:r w:rsidRPr="00B31F69">
        <w:rPr>
          <w:rFonts w:cs="B Nazanin"/>
          <w:sz w:val="28"/>
          <w:szCs w:val="28"/>
          <w:u w:val="single"/>
        </w:rPr>
        <w:t xml:space="preserve"> </w:t>
      </w:r>
      <w:r w:rsidRPr="00B31F69">
        <w:rPr>
          <w:rFonts w:cs="B Nazanin"/>
          <w:sz w:val="28"/>
          <w:szCs w:val="28"/>
          <w:u w:val="single"/>
          <w:rtl/>
        </w:rPr>
        <w:t>یک</w:t>
      </w:r>
      <w:r w:rsidRPr="00B31F69">
        <w:rPr>
          <w:rFonts w:cs="B Nazanin"/>
          <w:sz w:val="28"/>
          <w:szCs w:val="28"/>
          <w:u w:val="single"/>
        </w:rPr>
        <w:t xml:space="preserve"> </w:t>
      </w:r>
      <w:r w:rsidRPr="00B31F69">
        <w:rPr>
          <w:rFonts w:cs="B Nazanin"/>
          <w:sz w:val="28"/>
          <w:szCs w:val="28"/>
          <w:u w:val="single"/>
          <w:rtl/>
        </w:rPr>
        <w:t>گروه</w:t>
      </w:r>
      <w:r w:rsidRPr="00B31F69">
        <w:rPr>
          <w:rFonts w:cs="B Nazanin"/>
          <w:sz w:val="28"/>
          <w:szCs w:val="28"/>
          <w:u w:val="single"/>
        </w:rPr>
        <w:t xml:space="preserve"> </w:t>
      </w:r>
      <w:r w:rsidRPr="00B31F69">
        <w:rPr>
          <w:rFonts w:cs="B Nazanin"/>
          <w:sz w:val="28"/>
          <w:szCs w:val="28"/>
          <w:u w:val="single"/>
          <w:rtl/>
        </w:rPr>
        <w:t>فعال</w:t>
      </w:r>
      <w:bookmarkEnd w:id="0"/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خودیار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داشته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باشد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و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این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شبکه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گسترده،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سلامت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جامعه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را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به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صورت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پایدار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ارتقا</w:t>
      </w:r>
      <w:r w:rsidRPr="009D6A72">
        <w:rPr>
          <w:rFonts w:cs="B Nazanin"/>
          <w:sz w:val="28"/>
          <w:szCs w:val="28"/>
        </w:rPr>
        <w:t xml:space="preserve"> </w:t>
      </w:r>
      <w:r w:rsidRPr="009D6A72">
        <w:rPr>
          <w:rFonts w:cs="B Nazanin"/>
          <w:sz w:val="28"/>
          <w:szCs w:val="28"/>
          <w:rtl/>
        </w:rPr>
        <w:t>دهد</w:t>
      </w:r>
      <w:r w:rsidRPr="009D6A72">
        <w:rPr>
          <w:rFonts w:cs="B Nazanin"/>
          <w:sz w:val="28"/>
          <w:szCs w:val="28"/>
        </w:rPr>
        <w:t>.</w:t>
      </w:r>
    </w:p>
    <w:sectPr w:rsidR="00E4664F" w:rsidRPr="009D6A7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D6A72"/>
    <w:rsid w:val="00AA1D8D"/>
    <w:rsid w:val="00B31F69"/>
    <w:rsid w:val="00B47730"/>
    <w:rsid w:val="00CB0664"/>
    <w:rsid w:val="00DC2685"/>
    <w:rsid w:val="00E4664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C034BB"/>
  <w14:defaultImageDpi w14:val="300"/>
  <w15:docId w15:val="{0A472331-0767-42E0-8C5F-45FE39596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04024E-DFFF-4DF3-A3FA-5F4A8DF9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لیدا بهنام</cp:lastModifiedBy>
  <cp:revision>4</cp:revision>
  <dcterms:created xsi:type="dcterms:W3CDTF">2013-12-23T23:15:00Z</dcterms:created>
  <dcterms:modified xsi:type="dcterms:W3CDTF">2025-08-17T08:19:00Z</dcterms:modified>
  <cp:category/>
</cp:coreProperties>
</file>